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8444C" w14:textId="77777777" w:rsidR="008935BB" w:rsidRDefault="008935BB">
      <w:pPr>
        <w:autoSpaceDE w:val="0"/>
        <w:autoSpaceDN w:val="0"/>
        <w:spacing w:after="78" w:line="220" w:lineRule="exact"/>
      </w:pPr>
    </w:p>
    <w:p w14:paraId="2930B821" w14:textId="77777777" w:rsidR="008935BB" w:rsidRPr="003E2DF3" w:rsidRDefault="003E2DF3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4D149D62" w14:textId="77777777" w:rsidR="008935BB" w:rsidRPr="003E2DF3" w:rsidRDefault="003E2DF3" w:rsidP="003E2DF3">
      <w:pPr>
        <w:autoSpaceDE w:val="0"/>
        <w:autoSpaceDN w:val="0"/>
        <w:spacing w:after="0" w:line="230" w:lineRule="auto"/>
        <w:ind w:left="1422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молодежной политики Свердловской области</w:t>
      </w:r>
    </w:p>
    <w:p w14:paraId="2AE698D0" w14:textId="77777777" w:rsidR="008935BB" w:rsidRPr="003E2DF3" w:rsidRDefault="003E2DF3" w:rsidP="003E2DF3">
      <w:pPr>
        <w:autoSpaceDE w:val="0"/>
        <w:autoSpaceDN w:val="0"/>
        <w:spacing w:after="0" w:line="230" w:lineRule="auto"/>
        <w:ind w:left="2166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Управление образования Кировградского </w:t>
      </w:r>
      <w:r w:rsidR="000F2273">
        <w:rPr>
          <w:rFonts w:ascii="Times New Roman" w:eastAsia="Times New Roman" w:hAnsi="Times New Roman"/>
          <w:color w:val="000000"/>
          <w:sz w:val="24"/>
          <w:lang w:val="ru-RU"/>
        </w:rPr>
        <w:t>муниципального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округа</w:t>
      </w:r>
    </w:p>
    <w:p w14:paraId="6B811FBA" w14:textId="77777777" w:rsidR="008935BB" w:rsidRPr="00C27C47" w:rsidRDefault="003E2DF3">
      <w:pPr>
        <w:autoSpaceDE w:val="0"/>
        <w:autoSpaceDN w:val="0"/>
        <w:spacing w:before="670" w:after="1376" w:line="230" w:lineRule="auto"/>
        <w:ind w:right="4068"/>
        <w:jc w:val="right"/>
        <w:rPr>
          <w:lang w:val="ru-RU"/>
        </w:rPr>
      </w:pPr>
      <w:r w:rsidRPr="00C27C47">
        <w:rPr>
          <w:rFonts w:ascii="Times New Roman" w:eastAsia="Times New Roman" w:hAnsi="Times New Roman"/>
          <w:sz w:val="24"/>
          <w:lang w:val="ru-RU"/>
        </w:rPr>
        <w:t>МАОУ СОШ № 1</w:t>
      </w:r>
    </w:p>
    <w:tbl>
      <w:tblPr>
        <w:tblpPr w:leftFromText="180" w:rightFromText="180" w:vertAnchor="text" w:horzAnchor="margin" w:tblpXSpec="center" w:tblpY="240"/>
        <w:tblW w:w="9563" w:type="dxa"/>
        <w:tblLook w:val="04A0" w:firstRow="1" w:lastRow="0" w:firstColumn="1" w:lastColumn="0" w:noHBand="0" w:noVBand="1"/>
      </w:tblPr>
      <w:tblGrid>
        <w:gridCol w:w="3367"/>
        <w:gridCol w:w="2020"/>
        <w:gridCol w:w="4176"/>
      </w:tblGrid>
      <w:tr w:rsidR="00C27C47" w:rsidRPr="00C27C47" w14:paraId="273C68B6" w14:textId="77777777" w:rsidTr="002C0303">
        <w:trPr>
          <w:trHeight w:val="1731"/>
        </w:trPr>
        <w:tc>
          <w:tcPr>
            <w:tcW w:w="3367" w:type="dxa"/>
          </w:tcPr>
          <w:p w14:paraId="22F4851D" w14:textId="77777777" w:rsidR="00C27C47" w:rsidRPr="00C27C47" w:rsidRDefault="00C27C47" w:rsidP="00C27C47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C27C47">
              <w:rPr>
                <w:rFonts w:ascii="Times New Roman" w:hAnsi="Times New Roman" w:cs="Times New Roman"/>
                <w:szCs w:val="28"/>
                <w:lang w:val="ru-RU"/>
              </w:rPr>
              <w:t>РАССМОТРЕНО</w:t>
            </w:r>
          </w:p>
          <w:p w14:paraId="19A37511" w14:textId="77777777" w:rsidR="00C27C47" w:rsidRPr="00C27C47" w:rsidRDefault="00C27C47" w:rsidP="00C27C47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C27C47">
              <w:rPr>
                <w:rFonts w:ascii="Times New Roman" w:hAnsi="Times New Roman" w:cs="Times New Roman"/>
                <w:lang w:val="ru-RU"/>
              </w:rPr>
              <w:t>Педагогическим советом</w:t>
            </w:r>
          </w:p>
          <w:p w14:paraId="1EFF3120" w14:textId="4792DC5B" w:rsidR="00C27C47" w:rsidRPr="00C27C47" w:rsidRDefault="00C27C47" w:rsidP="00C27C47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 w:rsidRPr="00C27C47">
              <w:rPr>
                <w:rFonts w:ascii="Times New Roman" w:hAnsi="Times New Roman" w:cs="Times New Roman"/>
                <w:lang w:val="ru-RU"/>
              </w:rPr>
              <w:t>Протокол №</w:t>
            </w:r>
            <w:r w:rsidRPr="00C27C47">
              <w:rPr>
                <w:rFonts w:ascii="Times New Roman" w:hAnsi="Times New Roman" w:cs="Times New Roman"/>
                <w:lang w:val="ru-RU"/>
              </w:rPr>
              <w:t xml:space="preserve"> 9</w:t>
            </w:r>
          </w:p>
          <w:p w14:paraId="2ECEC440" w14:textId="3C0053A8" w:rsidR="00C27C47" w:rsidRPr="00C27C47" w:rsidRDefault="00C27C47" w:rsidP="00C27C47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 w:rsidRPr="00C27C47">
              <w:rPr>
                <w:rFonts w:ascii="Times New Roman" w:hAnsi="Times New Roman" w:cs="Times New Roman"/>
                <w:lang w:val="ru-RU"/>
              </w:rPr>
              <w:t xml:space="preserve"> от 2</w:t>
            </w:r>
            <w:r w:rsidRPr="00C27C47">
              <w:rPr>
                <w:rFonts w:ascii="Times New Roman" w:hAnsi="Times New Roman" w:cs="Times New Roman"/>
                <w:lang w:val="ru-RU"/>
              </w:rPr>
              <w:t>2</w:t>
            </w:r>
            <w:r w:rsidRPr="00C27C47">
              <w:rPr>
                <w:rFonts w:ascii="Times New Roman" w:hAnsi="Times New Roman" w:cs="Times New Roman"/>
                <w:lang w:val="ru-RU"/>
              </w:rPr>
              <w:t>.0</w:t>
            </w:r>
            <w:r w:rsidRPr="00C27C47">
              <w:rPr>
                <w:rFonts w:ascii="Times New Roman" w:hAnsi="Times New Roman" w:cs="Times New Roman"/>
                <w:lang w:val="ru-RU"/>
              </w:rPr>
              <w:t>6</w:t>
            </w:r>
            <w:r w:rsidRPr="00C27C47">
              <w:rPr>
                <w:rFonts w:ascii="Times New Roman" w:hAnsi="Times New Roman" w:cs="Times New Roman"/>
                <w:lang w:val="ru-RU"/>
              </w:rPr>
              <w:t>.202</w:t>
            </w:r>
            <w:r w:rsidRPr="00C27C47">
              <w:rPr>
                <w:rFonts w:ascii="Times New Roman" w:hAnsi="Times New Roman" w:cs="Times New Roman"/>
                <w:lang w:val="ru-RU"/>
              </w:rPr>
              <w:t>6</w:t>
            </w:r>
            <w:r w:rsidRPr="00C27C47">
              <w:rPr>
                <w:rFonts w:ascii="Times New Roman" w:hAnsi="Times New Roman" w:cs="Times New Roman"/>
                <w:lang w:val="ru-RU"/>
              </w:rPr>
              <w:t>г.</w:t>
            </w:r>
          </w:p>
          <w:p w14:paraId="4D4B9222" w14:textId="77777777" w:rsidR="00C27C47" w:rsidRPr="00C27C47" w:rsidRDefault="00C27C47" w:rsidP="00C27C47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20" w:type="dxa"/>
          </w:tcPr>
          <w:p w14:paraId="6731F5BF" w14:textId="77777777" w:rsidR="00C27C47" w:rsidRPr="00C27C47" w:rsidRDefault="00C27C47" w:rsidP="00C27C47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76" w:type="dxa"/>
          </w:tcPr>
          <w:p w14:paraId="02AD8099" w14:textId="77777777" w:rsidR="00C27C47" w:rsidRPr="00C27C47" w:rsidRDefault="00C27C47" w:rsidP="00C27C47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7C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14:paraId="552B29C0" w14:textId="77777777" w:rsidR="00C27C47" w:rsidRPr="00C27C47" w:rsidRDefault="00C27C47" w:rsidP="00C27C47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7C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директора МАОУ СОШ №1</w:t>
            </w:r>
          </w:p>
          <w:p w14:paraId="7A69F41D" w14:textId="7AC8A626" w:rsidR="00C27C47" w:rsidRPr="00C27C47" w:rsidRDefault="00C27C47" w:rsidP="00C27C47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7C47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C27C4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C27C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  <w:r w:rsidRPr="00C27C47">
              <w:rPr>
                <w:rFonts w:ascii="Times New Roman" w:hAnsi="Times New Roman" w:cs="Times New Roman"/>
                <w:sz w:val="24"/>
                <w:szCs w:val="24"/>
              </w:rPr>
              <w:t xml:space="preserve">-О </w:t>
            </w:r>
          </w:p>
          <w:p w14:paraId="73ED7F1E" w14:textId="56043A1F" w:rsidR="00C27C47" w:rsidRPr="00C27C47" w:rsidRDefault="00C27C47" w:rsidP="00C27C47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7C4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27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7C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22.06.2026</w:t>
            </w:r>
            <w:r w:rsidRPr="00C27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32A6F8" w14:textId="77777777" w:rsidR="00C27C47" w:rsidRPr="00C27C47" w:rsidRDefault="00C27C47" w:rsidP="00C27C47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A4C448B" w14:textId="77777777" w:rsidR="00562E77" w:rsidRPr="00562E77" w:rsidRDefault="003E2DF3" w:rsidP="00562E77">
      <w:pPr>
        <w:autoSpaceDE w:val="0"/>
        <w:autoSpaceDN w:val="0"/>
        <w:spacing w:before="1038" w:after="0" w:line="230" w:lineRule="auto"/>
        <w:ind w:right="3642"/>
        <w:jc w:val="right"/>
        <w:rPr>
          <w:lang w:val="ru-RU"/>
        </w:rPr>
      </w:pPr>
      <w:r w:rsidRPr="005029ED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14:paraId="2AEE3621" w14:textId="77777777" w:rsidR="008935BB" w:rsidRPr="00562E77" w:rsidRDefault="003E2DF3">
      <w:pPr>
        <w:autoSpaceDE w:val="0"/>
        <w:autoSpaceDN w:val="0"/>
        <w:spacing w:before="166" w:after="0" w:line="230" w:lineRule="auto"/>
        <w:ind w:right="4014"/>
        <w:jc w:val="right"/>
        <w:rPr>
          <w:b/>
          <w:lang w:val="ru-RU"/>
        </w:rPr>
      </w:pPr>
      <w:r w:rsidRPr="00562E77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учебного предмета</w:t>
      </w:r>
    </w:p>
    <w:p w14:paraId="0F9F5B38" w14:textId="77777777" w:rsidR="008935BB" w:rsidRPr="00562E77" w:rsidRDefault="003E2DF3">
      <w:pPr>
        <w:autoSpaceDE w:val="0"/>
        <w:autoSpaceDN w:val="0"/>
        <w:spacing w:before="70" w:after="0" w:line="230" w:lineRule="auto"/>
        <w:ind w:right="3442"/>
        <w:jc w:val="right"/>
        <w:rPr>
          <w:b/>
          <w:lang w:val="ru-RU"/>
        </w:rPr>
      </w:pPr>
      <w:r w:rsidRPr="00562E77">
        <w:rPr>
          <w:rFonts w:ascii="Times New Roman" w:eastAsia="Times New Roman" w:hAnsi="Times New Roman"/>
          <w:b/>
          <w:color w:val="000000"/>
          <w:sz w:val="24"/>
          <w:lang w:val="ru-RU"/>
        </w:rPr>
        <w:t>«Изобразительное искусство»</w:t>
      </w:r>
    </w:p>
    <w:p w14:paraId="6F7B34E7" w14:textId="77777777" w:rsidR="008935BB" w:rsidRPr="005029ED" w:rsidRDefault="005029ED">
      <w:pPr>
        <w:autoSpaceDE w:val="0"/>
        <w:autoSpaceDN w:val="0"/>
        <w:spacing w:before="670" w:after="0" w:line="230" w:lineRule="auto"/>
        <w:ind w:right="2636"/>
        <w:jc w:val="right"/>
        <w:rPr>
          <w:lang w:val="ru-RU"/>
        </w:rPr>
      </w:pPr>
      <w:r w:rsidRPr="005029ED">
        <w:rPr>
          <w:rFonts w:ascii="Times New Roman" w:eastAsia="Times New Roman" w:hAnsi="Times New Roman"/>
          <w:color w:val="000000"/>
          <w:sz w:val="24"/>
          <w:lang w:val="ru-RU"/>
        </w:rPr>
        <w:t>для 5-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7</w:t>
      </w:r>
      <w:r w:rsidR="003E2DF3" w:rsidRPr="005029ED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класса основного общего образования</w:t>
      </w:r>
    </w:p>
    <w:p w14:paraId="64A97FA5" w14:textId="14505490" w:rsidR="008935BB" w:rsidRPr="005029ED" w:rsidRDefault="005029ED">
      <w:pPr>
        <w:autoSpaceDE w:val="0"/>
        <w:autoSpaceDN w:val="0"/>
        <w:spacing w:before="72" w:after="0" w:line="230" w:lineRule="auto"/>
        <w:ind w:right="361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</w:t>
      </w:r>
      <w:r w:rsidR="00C27C47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202</w:t>
      </w:r>
      <w:r w:rsidR="00C27C47">
        <w:rPr>
          <w:rFonts w:ascii="Times New Roman" w:eastAsia="Times New Roman" w:hAnsi="Times New Roman"/>
          <w:color w:val="000000"/>
          <w:sz w:val="24"/>
          <w:lang w:val="ru-RU"/>
        </w:rPr>
        <w:t>7</w:t>
      </w:r>
      <w:r w:rsidR="003E2DF3" w:rsidRPr="005029ED">
        <w:rPr>
          <w:rFonts w:ascii="Times New Roman" w:eastAsia="Times New Roman" w:hAnsi="Times New Roman"/>
          <w:color w:val="000000"/>
          <w:sz w:val="24"/>
          <w:lang w:val="ru-RU"/>
        </w:rPr>
        <w:t xml:space="preserve">  учебный</w:t>
      </w:r>
      <w:proofErr w:type="gramEnd"/>
      <w:r w:rsidR="003E2DF3" w:rsidRPr="005029ED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14:paraId="5592D55A" w14:textId="77777777" w:rsidR="008935BB" w:rsidRPr="005029ED" w:rsidRDefault="003E2DF3">
      <w:pPr>
        <w:autoSpaceDE w:val="0"/>
        <w:autoSpaceDN w:val="0"/>
        <w:spacing w:before="2112" w:after="0" w:line="230" w:lineRule="auto"/>
        <w:ind w:right="28"/>
        <w:jc w:val="right"/>
        <w:rPr>
          <w:lang w:val="ru-RU"/>
        </w:rPr>
      </w:pPr>
      <w:r w:rsidRPr="005029ED">
        <w:rPr>
          <w:rFonts w:ascii="Times New Roman" w:eastAsia="Times New Roman" w:hAnsi="Times New Roman"/>
          <w:color w:val="000000"/>
          <w:sz w:val="24"/>
          <w:lang w:val="ru-RU"/>
        </w:rPr>
        <w:t>Составитель: Бороздина Марина Анатольевна</w:t>
      </w:r>
    </w:p>
    <w:p w14:paraId="7D0FB38F" w14:textId="77777777" w:rsidR="003E2DF3" w:rsidRDefault="003E2DF3" w:rsidP="003E2DF3">
      <w:pPr>
        <w:autoSpaceDE w:val="0"/>
        <w:autoSpaceDN w:val="0"/>
        <w:spacing w:before="70" w:after="0" w:line="230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5029ED">
        <w:rPr>
          <w:rFonts w:ascii="Times New Roman" w:eastAsia="Times New Roman" w:hAnsi="Times New Roman"/>
          <w:color w:val="000000"/>
          <w:sz w:val="24"/>
          <w:lang w:val="ru-RU"/>
        </w:rPr>
        <w:t>учитель изо</w:t>
      </w:r>
      <w:r w:rsidR="006850D0">
        <w:rPr>
          <w:rFonts w:ascii="Times New Roman" w:eastAsia="Times New Roman" w:hAnsi="Times New Roman"/>
          <w:color w:val="000000"/>
          <w:sz w:val="24"/>
          <w:lang w:val="ru-RU"/>
        </w:rPr>
        <w:t>,</w:t>
      </w:r>
    </w:p>
    <w:p w14:paraId="5E687B4B" w14:textId="77777777" w:rsidR="006850D0" w:rsidRPr="005029ED" w:rsidRDefault="006850D0" w:rsidP="003E2DF3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высшая категория</w:t>
      </w:r>
    </w:p>
    <w:p w14:paraId="694EE04F" w14:textId="77777777" w:rsidR="003E2DF3" w:rsidRPr="005029ED" w:rsidRDefault="003E2DF3" w:rsidP="003E2DF3">
      <w:pPr>
        <w:rPr>
          <w:lang w:val="ru-RU"/>
        </w:rPr>
      </w:pPr>
    </w:p>
    <w:p w14:paraId="12001E67" w14:textId="77777777" w:rsidR="003E2DF3" w:rsidRPr="005029ED" w:rsidRDefault="003E2DF3" w:rsidP="003E2DF3">
      <w:pPr>
        <w:rPr>
          <w:lang w:val="ru-RU"/>
        </w:rPr>
      </w:pPr>
    </w:p>
    <w:p w14:paraId="299B17E2" w14:textId="77777777" w:rsidR="003E2DF3" w:rsidRPr="005029ED" w:rsidRDefault="003E2DF3" w:rsidP="003E2DF3">
      <w:pPr>
        <w:autoSpaceDE w:val="0"/>
        <w:autoSpaceDN w:val="0"/>
        <w:spacing w:after="0" w:line="230" w:lineRule="auto"/>
        <w:ind w:right="3636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3DEFF100" w14:textId="77777777" w:rsidR="003E2DF3" w:rsidRDefault="003E2DF3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38FD53CF" w14:textId="77777777" w:rsidR="008A46E2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6984F8A0" w14:textId="77777777" w:rsidR="008A46E2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2D42F675" w14:textId="77777777" w:rsidR="008A46E2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7CF5A24B" w14:textId="77777777" w:rsidR="008A46E2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7660157F" w14:textId="77777777" w:rsidR="008A46E2" w:rsidRPr="005029ED" w:rsidRDefault="008A46E2" w:rsidP="003E2DF3">
      <w:pPr>
        <w:autoSpaceDE w:val="0"/>
        <w:autoSpaceDN w:val="0"/>
        <w:spacing w:after="0" w:line="230" w:lineRule="auto"/>
        <w:ind w:right="363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5F25ABE3" w14:textId="231106D3" w:rsidR="003E2DF3" w:rsidRPr="005029ED" w:rsidRDefault="000F2273" w:rsidP="003E2DF3">
      <w:pPr>
        <w:autoSpaceDE w:val="0"/>
        <w:autoSpaceDN w:val="0"/>
        <w:spacing w:after="0" w:line="230" w:lineRule="auto"/>
        <w:ind w:right="3636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г. </w:t>
      </w:r>
      <w:r w:rsidR="005029ED">
        <w:rPr>
          <w:rFonts w:ascii="Times New Roman" w:eastAsia="Times New Roman" w:hAnsi="Times New Roman"/>
          <w:color w:val="000000"/>
          <w:sz w:val="24"/>
          <w:lang w:val="ru-RU"/>
        </w:rPr>
        <w:t>Кировград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="005029ED">
        <w:rPr>
          <w:rFonts w:ascii="Times New Roman" w:eastAsia="Times New Roman" w:hAnsi="Times New Roman"/>
          <w:color w:val="000000"/>
          <w:sz w:val="24"/>
          <w:lang w:val="ru-RU"/>
        </w:rPr>
        <w:t xml:space="preserve"> 202</w:t>
      </w:r>
      <w:r w:rsidR="00C27C47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 w:rsidR="00562E77">
        <w:rPr>
          <w:rFonts w:ascii="Times New Roman" w:eastAsia="Times New Roman" w:hAnsi="Times New Roman"/>
          <w:color w:val="000000"/>
          <w:sz w:val="24"/>
          <w:lang w:val="ru-RU"/>
        </w:rPr>
        <w:t>г</w:t>
      </w:r>
    </w:p>
    <w:p w14:paraId="433FFBF5" w14:textId="77777777" w:rsidR="003E2DF3" w:rsidRPr="005029ED" w:rsidRDefault="003E2DF3" w:rsidP="003E2DF3">
      <w:pPr>
        <w:jc w:val="center"/>
        <w:rPr>
          <w:lang w:val="ru-RU"/>
        </w:rPr>
      </w:pPr>
    </w:p>
    <w:p w14:paraId="08B1AD57" w14:textId="77777777" w:rsidR="003E2DF3" w:rsidRPr="005029ED" w:rsidRDefault="003E2DF3">
      <w:pPr>
        <w:autoSpaceDE w:val="0"/>
        <w:autoSpaceDN w:val="0"/>
        <w:spacing w:after="78" w:line="220" w:lineRule="exact"/>
        <w:rPr>
          <w:lang w:val="ru-RU"/>
        </w:rPr>
      </w:pPr>
    </w:p>
    <w:p w14:paraId="23539316" w14:textId="77777777" w:rsidR="008A46E2" w:rsidRDefault="008A46E2" w:rsidP="00A82910">
      <w:pPr>
        <w:autoSpaceDE w:val="0"/>
        <w:autoSpaceDN w:val="0"/>
        <w:spacing w:after="0" w:line="262" w:lineRule="auto"/>
        <w:ind w:right="1296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583E7A79" w14:textId="77777777" w:rsidR="000F2273" w:rsidRDefault="003E2DF3" w:rsidP="000F2273">
      <w:pPr>
        <w:autoSpaceDE w:val="0"/>
        <w:autoSpaceDN w:val="0"/>
        <w:spacing w:after="0" w:line="262" w:lineRule="auto"/>
        <w:ind w:right="1296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6FED58BC" w14:textId="77777777" w:rsidR="008935BB" w:rsidRPr="003E2DF3" w:rsidRDefault="000F2273" w:rsidP="000F2273">
      <w:pPr>
        <w:autoSpaceDE w:val="0"/>
        <w:autoSpaceDN w:val="0"/>
        <w:spacing w:after="0" w:line="262" w:lineRule="auto"/>
        <w:ind w:right="51"/>
        <w:jc w:val="center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</w:t>
      </w:r>
      <w:r w:rsidR="003E2DF3"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 МОДУЛЮ «ДЕКОРАТИВНО-ПРИКЛАДНОЕ И НАРОДНОЕ ИСКУССТВО»</w:t>
      </w:r>
    </w:p>
    <w:p w14:paraId="7F7209E5" w14:textId="77777777" w:rsidR="000F2273" w:rsidRDefault="003E2DF3" w:rsidP="000F2273">
      <w:pPr>
        <w:tabs>
          <w:tab w:val="left" w:pos="180"/>
        </w:tabs>
        <w:autoSpaceDE w:val="0"/>
        <w:autoSpaceDN w:val="0"/>
        <w:spacing w:after="0" w:line="262" w:lineRule="auto"/>
        <w:ind w:right="144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МОДУЛЯ </w:t>
      </w:r>
    </w:p>
    <w:p w14:paraId="54F2A215" w14:textId="77777777" w:rsidR="008935BB" w:rsidRPr="003E2DF3" w:rsidRDefault="003E2DF3" w:rsidP="000F2273">
      <w:pPr>
        <w:tabs>
          <w:tab w:val="left" w:pos="180"/>
        </w:tabs>
        <w:autoSpaceDE w:val="0"/>
        <w:autoSpaceDN w:val="0"/>
        <w:spacing w:after="0" w:line="262" w:lineRule="auto"/>
        <w:ind w:right="144" w:firstLine="567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«ДЕКОРАТИВНО-ПРИКЛАДНОЕ И НАРОДНОЕ ИСКУССТВО»</w:t>
      </w:r>
    </w:p>
    <w:p w14:paraId="7B40DE43" w14:textId="77777777" w:rsidR="008935BB" w:rsidRPr="003E2DF3" w:rsidRDefault="003E2DF3" w:rsidP="000F2273">
      <w:pPr>
        <w:autoSpaceDE w:val="0"/>
        <w:autoSpaceDN w:val="0"/>
        <w:spacing w:before="190" w:after="0" w:line="281" w:lineRule="auto"/>
        <w:ind w:right="11" w:firstLine="567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14:paraId="029B99FE" w14:textId="77777777" w:rsidR="008935BB" w:rsidRPr="003E2DF3" w:rsidRDefault="003E2DF3" w:rsidP="000F2273">
      <w:pPr>
        <w:autoSpaceDE w:val="0"/>
        <w:autoSpaceDN w:val="0"/>
        <w:spacing w:before="72" w:after="0"/>
        <w:ind w:right="11" w:firstLine="567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14:paraId="266F5D3F" w14:textId="77777777" w:rsidR="008935BB" w:rsidRPr="003E2DF3" w:rsidRDefault="003E2DF3" w:rsidP="000F2273">
      <w:pPr>
        <w:tabs>
          <w:tab w:val="left" w:pos="180"/>
        </w:tabs>
        <w:autoSpaceDE w:val="0"/>
        <w:autoSpaceDN w:val="0"/>
        <w:spacing w:before="70" w:after="0" w:line="262" w:lineRule="auto"/>
        <w:ind w:right="11" w:firstLine="426"/>
        <w:jc w:val="both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14:paraId="195907AB" w14:textId="77777777" w:rsidR="008935BB" w:rsidRPr="003E2DF3" w:rsidRDefault="003E2DF3" w:rsidP="000F2273">
      <w:pPr>
        <w:autoSpaceDE w:val="0"/>
        <w:autoSpaceDN w:val="0"/>
        <w:spacing w:before="70" w:after="0" w:line="281" w:lineRule="auto"/>
        <w:ind w:right="11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787E412" w14:textId="77777777" w:rsidR="008935BB" w:rsidRPr="003E2DF3" w:rsidRDefault="003E2DF3" w:rsidP="000F2273">
      <w:pPr>
        <w:autoSpaceDE w:val="0"/>
        <w:autoSpaceDN w:val="0"/>
        <w:spacing w:before="70" w:after="0" w:line="27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03453BD1" w14:textId="77777777" w:rsidR="008935BB" w:rsidRPr="003E2DF3" w:rsidRDefault="003E2DF3" w:rsidP="000F2273">
      <w:pPr>
        <w:autoSpaceDE w:val="0"/>
        <w:autoSpaceDN w:val="0"/>
        <w:spacing w:before="70" w:after="0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14:paraId="12147A06" w14:textId="77777777" w:rsidR="008935BB" w:rsidRPr="003E2DF3" w:rsidRDefault="003E2DF3" w:rsidP="000F2273">
      <w:pPr>
        <w:autoSpaceDE w:val="0"/>
        <w:autoSpaceDN w:val="0"/>
        <w:spacing w:before="70" w:after="0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Для оценки качества образования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14:paraId="3699FB65" w14:textId="77777777" w:rsidR="008935BB" w:rsidRPr="003E2DF3" w:rsidRDefault="003E2DF3" w:rsidP="000F2273">
      <w:pPr>
        <w:autoSpaceDE w:val="0"/>
        <w:autoSpaceDN w:val="0"/>
        <w:spacing w:before="72" w:after="0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14:paraId="4C4E198C" w14:textId="77777777" w:rsidR="008935BB" w:rsidRPr="003E2DF3" w:rsidRDefault="003E2DF3" w:rsidP="000F2273">
      <w:pPr>
        <w:autoSpaceDE w:val="0"/>
        <w:autoSpaceDN w:val="0"/>
        <w:spacing w:before="70" w:after="0" w:line="27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14:paraId="6B36F11D" w14:textId="77777777" w:rsidR="008935BB" w:rsidRPr="003E2DF3" w:rsidRDefault="003E2DF3" w:rsidP="000F2273">
      <w:pPr>
        <w:autoSpaceDE w:val="0"/>
        <w:autoSpaceDN w:val="0"/>
        <w:spacing w:before="70" w:after="0" w:line="28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14:paraId="35CCDCE6" w14:textId="77777777" w:rsidR="008935BB" w:rsidRPr="003E2DF3" w:rsidRDefault="000F2273" w:rsidP="000F2273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jc w:val="both"/>
        <w:rPr>
          <w:lang w:val="ru-RU"/>
        </w:rPr>
      </w:pPr>
      <w:r>
        <w:rPr>
          <w:lang w:val="ru-RU"/>
        </w:rPr>
        <w:tab/>
      </w:r>
      <w:r w:rsidR="003E2DF3" w:rsidRPr="003E2DF3">
        <w:rPr>
          <w:lang w:val="ru-RU"/>
        </w:rPr>
        <w:tab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="003E2DF3" w:rsidRPr="003E2DF3">
        <w:rPr>
          <w:lang w:val="ru-RU"/>
        </w:rPr>
        <w:br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</w:t>
      </w:r>
    </w:p>
    <w:p w14:paraId="0F4324AC" w14:textId="77777777" w:rsidR="008935BB" w:rsidRPr="003E2DF3" w:rsidRDefault="008935BB" w:rsidP="000F2273">
      <w:pPr>
        <w:ind w:right="11"/>
        <w:jc w:val="both"/>
        <w:rPr>
          <w:lang w:val="ru-RU"/>
        </w:rPr>
        <w:sectPr w:rsidR="008935BB" w:rsidRPr="003E2DF3" w:rsidSect="000F2273">
          <w:pgSz w:w="11900" w:h="16840"/>
          <w:pgMar w:top="298" w:right="650" w:bottom="398" w:left="709" w:header="720" w:footer="720" w:gutter="0"/>
          <w:cols w:space="720" w:equalWidth="0">
            <w:col w:w="10541" w:space="0"/>
          </w:cols>
          <w:docGrid w:linePitch="360"/>
        </w:sectPr>
      </w:pPr>
    </w:p>
    <w:p w14:paraId="1DE2880B" w14:textId="77777777" w:rsidR="008935BB" w:rsidRPr="003E2DF3" w:rsidRDefault="008935BB" w:rsidP="000F2273">
      <w:pPr>
        <w:autoSpaceDE w:val="0"/>
        <w:autoSpaceDN w:val="0"/>
        <w:spacing w:after="66" w:line="220" w:lineRule="exact"/>
        <w:ind w:right="11"/>
        <w:jc w:val="both"/>
        <w:rPr>
          <w:lang w:val="ru-RU"/>
        </w:rPr>
      </w:pPr>
    </w:p>
    <w:p w14:paraId="1689D242" w14:textId="77777777" w:rsidR="008935BB" w:rsidRPr="003E2DF3" w:rsidRDefault="003E2DF3" w:rsidP="000F2273">
      <w:pPr>
        <w:autoSpaceDE w:val="0"/>
        <w:autoSpaceDN w:val="0"/>
        <w:spacing w:after="0" w:line="262" w:lineRule="auto"/>
        <w:ind w:right="11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14:paraId="4053F3A9" w14:textId="77777777" w:rsidR="000F2273" w:rsidRDefault="003E2DF3" w:rsidP="000F2273">
      <w:pPr>
        <w:tabs>
          <w:tab w:val="left" w:pos="180"/>
        </w:tabs>
        <w:autoSpaceDE w:val="0"/>
        <w:autoSpaceDN w:val="0"/>
        <w:spacing w:before="190" w:after="0" w:line="262" w:lineRule="auto"/>
        <w:ind w:right="11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ИЗУЧЕНИЯ МОДУЛЯ </w:t>
      </w:r>
    </w:p>
    <w:p w14:paraId="6FB77162" w14:textId="77777777" w:rsidR="008935BB" w:rsidRPr="003E2DF3" w:rsidRDefault="003E2DF3" w:rsidP="000F2273">
      <w:pPr>
        <w:tabs>
          <w:tab w:val="left" w:pos="180"/>
        </w:tabs>
        <w:autoSpaceDE w:val="0"/>
        <w:autoSpaceDN w:val="0"/>
        <w:spacing w:before="190" w:after="0" w:line="262" w:lineRule="auto"/>
        <w:ind w:right="11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«ДЕКОРАТИВНО-ПРИКЛАДНОЕ И НАРОДНОЕ ИСКУССТВО»</w:t>
      </w:r>
    </w:p>
    <w:p w14:paraId="6B85B861" w14:textId="77777777" w:rsidR="008935BB" w:rsidRPr="003E2DF3" w:rsidRDefault="003E2DF3" w:rsidP="000F2273">
      <w:pPr>
        <w:autoSpaceDE w:val="0"/>
        <w:autoSpaceDN w:val="0"/>
        <w:spacing w:before="190" w:after="0" w:line="27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03FF6424" w14:textId="77777777" w:rsidR="008935BB" w:rsidRPr="003E2DF3" w:rsidRDefault="003E2DF3" w:rsidP="000F2273">
      <w:pPr>
        <w:autoSpaceDE w:val="0"/>
        <w:autoSpaceDN w:val="0"/>
        <w:spacing w:before="70" w:after="0" w:line="281" w:lineRule="auto"/>
        <w:ind w:right="11"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14:paraId="77B17924" w14:textId="77777777" w:rsidR="008935BB" w:rsidRPr="000F2273" w:rsidRDefault="003E2DF3" w:rsidP="0031431E">
      <w:pPr>
        <w:tabs>
          <w:tab w:val="left" w:pos="180"/>
        </w:tabs>
        <w:autoSpaceDE w:val="0"/>
        <w:autoSpaceDN w:val="0"/>
        <w:spacing w:before="190" w:after="0" w:line="290" w:lineRule="auto"/>
        <w:ind w:left="720" w:right="11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0F227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«Декоративно-прикладное и народное искусство» являются: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0F2273">
        <w:rPr>
          <w:lang w:val="ru-RU"/>
        </w:rPr>
        <w:br/>
      </w:r>
      <w:r w:rsidRPr="000F2273">
        <w:rPr>
          <w:lang w:val="ru-RU"/>
        </w:rPr>
        <w:tab/>
      </w:r>
      <w:r w:rsidR="000F2273">
        <w:rPr>
          <w:lang w:val="ru-RU"/>
        </w:rPr>
        <w:t>-</w:t>
      </w:r>
      <w:r w:rsidRPr="000F2273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6E813F87" w14:textId="77777777" w:rsidR="008935BB" w:rsidRPr="003E2DF3" w:rsidRDefault="003E2DF3" w:rsidP="0031431E">
      <w:pPr>
        <w:autoSpaceDE w:val="0"/>
        <w:autoSpaceDN w:val="0"/>
        <w:spacing w:before="190" w:after="0"/>
        <w:ind w:left="180" w:right="11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МОДУЛЯ «ДЕКОРАТИВНО-ПРИКЛАДНОЕ И НАРОДНОЕ ИСКУССТВО» В УЧЕБНОМ ПЛАНЕ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Модуль «Декоративно-прикладное и народное искусство» изучается 1 час в неделю, общий объем составляет 34 часа.</w:t>
      </w:r>
    </w:p>
    <w:p w14:paraId="6F6F1C25" w14:textId="77777777" w:rsidR="008935BB" w:rsidRPr="003E2DF3" w:rsidRDefault="008935BB" w:rsidP="000F2273">
      <w:pPr>
        <w:ind w:right="11"/>
        <w:jc w:val="both"/>
        <w:rPr>
          <w:lang w:val="ru-RU"/>
        </w:rPr>
        <w:sectPr w:rsidR="008935BB" w:rsidRPr="003E2DF3" w:rsidSect="000F2273">
          <w:pgSz w:w="11900" w:h="16840"/>
          <w:pgMar w:top="286" w:right="670" w:bottom="1440" w:left="709" w:header="720" w:footer="720" w:gutter="0"/>
          <w:cols w:space="720" w:equalWidth="0">
            <w:col w:w="10541" w:space="0"/>
          </w:cols>
          <w:docGrid w:linePitch="360"/>
        </w:sectPr>
      </w:pPr>
    </w:p>
    <w:p w14:paraId="1497AC42" w14:textId="77777777" w:rsidR="008935BB" w:rsidRPr="003E2DF3" w:rsidRDefault="008935BB" w:rsidP="000F2273">
      <w:pPr>
        <w:autoSpaceDE w:val="0"/>
        <w:autoSpaceDN w:val="0"/>
        <w:spacing w:after="78" w:line="220" w:lineRule="exact"/>
        <w:ind w:right="11"/>
        <w:jc w:val="both"/>
        <w:rPr>
          <w:lang w:val="ru-RU"/>
        </w:rPr>
      </w:pPr>
    </w:p>
    <w:p w14:paraId="19B81A59" w14:textId="77777777" w:rsidR="008935BB" w:rsidRPr="003E2DF3" w:rsidRDefault="003E2DF3" w:rsidP="0031431E">
      <w:pPr>
        <w:autoSpaceDE w:val="0"/>
        <w:autoSpaceDN w:val="0"/>
        <w:spacing w:after="0" w:line="230" w:lineRule="auto"/>
        <w:ind w:right="11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«ДЕКОРАТИВНО-ПРИКЛАДНОЕ И НАРОДНОЕ ИСКУССТВО»</w:t>
      </w:r>
    </w:p>
    <w:p w14:paraId="46D78EEA" w14:textId="77777777" w:rsidR="0031431E" w:rsidRDefault="003E2DF3" w:rsidP="0031431E">
      <w:pPr>
        <w:autoSpaceDE w:val="0"/>
        <w:autoSpaceDN w:val="0"/>
        <w:spacing w:before="346" w:after="0" w:line="262" w:lineRule="auto"/>
        <w:ind w:left="180" w:right="11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Общие сведения о декоративно-прикладном искусстве </w:t>
      </w:r>
    </w:p>
    <w:p w14:paraId="569284E4" w14:textId="77777777" w:rsidR="008935BB" w:rsidRPr="003E2DF3" w:rsidRDefault="003E2DF3" w:rsidP="0031431E">
      <w:pPr>
        <w:autoSpaceDE w:val="0"/>
        <w:autoSpaceDN w:val="0"/>
        <w:spacing w:before="346" w:after="0" w:line="262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его виды.</w:t>
      </w:r>
    </w:p>
    <w:p w14:paraId="4E010F85" w14:textId="77777777"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предметная среда жизни людей.</w:t>
      </w:r>
    </w:p>
    <w:p w14:paraId="19BD425A" w14:textId="77777777" w:rsidR="008935BB" w:rsidRPr="003E2DF3" w:rsidRDefault="003E2DF3" w:rsidP="0031431E">
      <w:pPr>
        <w:autoSpaceDE w:val="0"/>
        <w:autoSpaceDN w:val="0"/>
        <w:spacing w:before="190" w:after="0" w:line="262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Древние корни народного искусства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Истоки образного языка декоративно-прикладного искусства.</w:t>
      </w:r>
    </w:p>
    <w:p w14:paraId="0CA732CB" w14:textId="77777777"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Традиционные образы народного (крестьянского) прикладного искусства.</w:t>
      </w:r>
    </w:p>
    <w:p w14:paraId="05543CCA" w14:textId="77777777"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Связь народного искусства с природой, бытом, трудом, верованиями и эпосом.</w:t>
      </w:r>
    </w:p>
    <w:p w14:paraId="0BACB6DA" w14:textId="77777777"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2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Роль природных материалов в строительстве и изготовлении предметов быта, их значение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</w:t>
      </w:r>
      <w:r w:rsid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характере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труда и жизненного уклада.</w:t>
      </w:r>
    </w:p>
    <w:p w14:paraId="7BEF75C6" w14:textId="77777777" w:rsidR="008935BB" w:rsidRPr="003E2DF3" w:rsidRDefault="003E2DF3" w:rsidP="0031431E">
      <w:pPr>
        <w:autoSpaceDE w:val="0"/>
        <w:autoSpaceDN w:val="0"/>
        <w:spacing w:before="72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Образно-символический язык народного прикладного искусства.</w:t>
      </w:r>
    </w:p>
    <w:p w14:paraId="2C86300E" w14:textId="77777777"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Знаки-символы традиционного крестьянского прикладного искусства.</w:t>
      </w:r>
    </w:p>
    <w:p w14:paraId="32EE5E21" w14:textId="77777777"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на темы древних узоров деревянной резьбы, росписи по дереву, вышивки.</w:t>
      </w:r>
    </w:p>
    <w:p w14:paraId="7D9DF80B" w14:textId="77777777" w:rsidR="008935BB" w:rsidRPr="003E2DF3" w:rsidRDefault="0031431E" w:rsidP="0031431E">
      <w:pPr>
        <w:autoSpaceDE w:val="0"/>
        <w:autoSpaceDN w:val="0"/>
        <w:spacing w:before="70" w:after="0" w:line="230" w:lineRule="auto"/>
        <w:ind w:right="11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</w:t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>Освоение навыков декоративного обобщения в процессе практической творческой работы.</w:t>
      </w:r>
    </w:p>
    <w:p w14:paraId="3041B8F4" w14:textId="77777777" w:rsidR="008935BB" w:rsidRPr="003E2DF3" w:rsidRDefault="003E2DF3" w:rsidP="0031431E">
      <w:pPr>
        <w:tabs>
          <w:tab w:val="left" w:pos="180"/>
        </w:tabs>
        <w:autoSpaceDE w:val="0"/>
        <w:autoSpaceDN w:val="0"/>
        <w:spacing w:before="190" w:after="0" w:line="271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Убранство русской избы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Конструкция избы, единство красоты и пользы — функционального и символического — в её постройке и украшении.</w:t>
      </w:r>
    </w:p>
    <w:p w14:paraId="64614553" w14:textId="77777777"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02AD7572" w14:textId="77777777"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 w:firstLine="54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— эскизов орнаментального декора крестьянского дома.</w:t>
      </w:r>
    </w:p>
    <w:p w14:paraId="537F464B" w14:textId="77777777"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 w:firstLine="54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Устройство внутреннего пространства крестьянского дома. Декоративные элементы жилой среды.</w:t>
      </w:r>
    </w:p>
    <w:p w14:paraId="54B887B6" w14:textId="77777777" w:rsidR="008935BB" w:rsidRPr="003E2DF3" w:rsidRDefault="003E2DF3" w:rsidP="0031431E">
      <w:pPr>
        <w:autoSpaceDE w:val="0"/>
        <w:autoSpaceDN w:val="0"/>
        <w:spacing w:before="70" w:after="0" w:line="271" w:lineRule="auto"/>
        <w:ind w:right="11" w:firstLine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463B2124" w14:textId="77777777"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65733B9E" w14:textId="77777777" w:rsidR="008935BB" w:rsidRPr="003E2DF3" w:rsidRDefault="003E2DF3" w:rsidP="0031431E">
      <w:pPr>
        <w:autoSpaceDE w:val="0"/>
        <w:autoSpaceDN w:val="0"/>
        <w:spacing w:before="190" w:after="0" w:line="262" w:lineRule="auto"/>
        <w:ind w:left="720" w:right="11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Народный праздничный костюм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Образный строй народного праздничного костюма — женского и мужского.</w:t>
      </w:r>
    </w:p>
    <w:p w14:paraId="10C2F890" w14:textId="77777777" w:rsidR="008935BB" w:rsidRPr="003E2DF3" w:rsidRDefault="0031431E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>
        <w:rPr>
          <w:lang w:val="ru-RU"/>
        </w:rPr>
        <w:tab/>
      </w:r>
      <w:r w:rsidR="003E2DF3" w:rsidRPr="003E2DF3">
        <w:rPr>
          <w:lang w:val="ru-RU"/>
        </w:rPr>
        <w:tab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>Традиционная конструкция русского женского костюма — северорусский (сарафан) и южнорусский (понёва) варианты.</w:t>
      </w:r>
    </w:p>
    <w:p w14:paraId="22C66FD3" w14:textId="77777777" w:rsidR="0031431E" w:rsidRDefault="003E2DF3" w:rsidP="0031431E">
      <w:pPr>
        <w:tabs>
          <w:tab w:val="left" w:pos="180"/>
        </w:tabs>
        <w:autoSpaceDE w:val="0"/>
        <w:autoSpaceDN w:val="0"/>
        <w:spacing w:before="72" w:after="0" w:line="281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Разнообразие форм и украшений народного праздничного костюма для различных регионов страны. </w:t>
      </w:r>
      <w:r w:rsidRPr="003E2DF3">
        <w:rPr>
          <w:lang w:val="ru-RU"/>
        </w:rPr>
        <w:tab/>
      </w:r>
    </w:p>
    <w:p w14:paraId="31BCBE61" w14:textId="77777777" w:rsidR="008935BB" w:rsidRPr="003E2DF3" w:rsidRDefault="0031431E" w:rsidP="0031431E">
      <w:pPr>
        <w:tabs>
          <w:tab w:val="left" w:pos="180"/>
        </w:tabs>
        <w:autoSpaceDE w:val="0"/>
        <w:autoSpaceDN w:val="0"/>
        <w:spacing w:before="72" w:after="0" w:line="281" w:lineRule="auto"/>
        <w:ind w:right="1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</w:t>
      </w:r>
      <w:r w:rsidR="003E2DF3" w:rsidRPr="003E2DF3">
        <w:rPr>
          <w:lang w:val="ru-RU"/>
        </w:rPr>
        <w:br/>
      </w:r>
      <w:r w:rsidR="003E2DF3" w:rsidRPr="003E2DF3">
        <w:rPr>
          <w:rFonts w:ascii="Times New Roman" w:eastAsia="Times New Roman" w:hAnsi="Times New Roman"/>
          <w:color w:val="000000"/>
          <w:sz w:val="24"/>
          <w:lang w:val="ru-RU"/>
        </w:rPr>
        <w:t>текстильных промыслов в разных регионах страны.</w:t>
      </w:r>
    </w:p>
    <w:p w14:paraId="30E06914" w14:textId="77777777"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традиционных праздничных костюмов, выражение в форме, цветовом решении, орнаментике кос​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тюма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черт национального своеобразия.</w:t>
      </w:r>
    </w:p>
    <w:p w14:paraId="2C2BF5F0" w14:textId="77777777" w:rsidR="008935BB" w:rsidRPr="003E2DF3" w:rsidRDefault="003E2DF3" w:rsidP="0031431E">
      <w:pPr>
        <w:autoSpaceDE w:val="0"/>
        <w:autoSpaceDN w:val="0"/>
        <w:spacing w:before="70" w:after="0" w:line="230" w:lineRule="auto"/>
        <w:ind w:left="180" w:right="11" w:firstLine="54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Народные праздники и праздничные обряды как синтез всех видов народного творчества.</w:t>
      </w:r>
    </w:p>
    <w:p w14:paraId="2D86D194" w14:textId="77777777" w:rsidR="008935BB" w:rsidRPr="003E2DF3" w:rsidRDefault="003E2DF3" w:rsidP="0031431E">
      <w:pPr>
        <w:tabs>
          <w:tab w:val="left" w:pos="180"/>
        </w:tabs>
        <w:autoSpaceDE w:val="0"/>
        <w:autoSpaceDN w:val="0"/>
        <w:spacing w:before="70" w:after="0" w:line="262" w:lineRule="auto"/>
        <w:ind w:right="11"/>
        <w:rPr>
          <w:lang w:val="ru-RU"/>
        </w:rPr>
      </w:pP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2822E8FE" w14:textId="77777777" w:rsidR="008935BB" w:rsidRPr="003E2DF3" w:rsidRDefault="003E2DF3" w:rsidP="0031431E">
      <w:pPr>
        <w:tabs>
          <w:tab w:val="left" w:pos="180"/>
        </w:tabs>
        <w:autoSpaceDE w:val="0"/>
        <w:autoSpaceDN w:val="0"/>
        <w:spacing w:before="190" w:after="0" w:line="271" w:lineRule="auto"/>
        <w:ind w:right="11"/>
        <w:rPr>
          <w:lang w:val="ru-RU"/>
        </w:rPr>
      </w:pPr>
      <w:r w:rsidRPr="003E2DF3">
        <w:rPr>
          <w:lang w:val="ru-RU"/>
        </w:rPr>
        <w:lastRenderedPageBreak/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Народные художественные промыслы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="0031431E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5E512406" w14:textId="77777777" w:rsidR="0031431E" w:rsidRPr="00A5102B" w:rsidRDefault="003E2DF3" w:rsidP="0031431E">
      <w:pPr>
        <w:autoSpaceDE w:val="0"/>
        <w:autoSpaceDN w:val="0"/>
        <w:spacing w:before="70" w:after="0" w:line="230" w:lineRule="auto"/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eastAsia="Times New Roman" w:hAnsi="Times New Roman" w:cs="Times New Roman"/>
          <w:color w:val="000000"/>
          <w:sz w:val="24"/>
          <w:lang w:val="ru-RU"/>
        </w:rPr>
        <w:t>Многообразие видов традиционных ремёсел и происхождение художественных промыслов народов</w:t>
      </w:r>
      <w:r w:rsidR="0031431E" w:rsidRPr="00A5102B">
        <w:rPr>
          <w:rFonts w:ascii="Times New Roman" w:hAnsi="Times New Roman" w:cs="Times New Roman"/>
          <w:lang w:val="ru-RU"/>
        </w:rPr>
        <w:t xml:space="preserve"> России.</w:t>
      </w:r>
    </w:p>
    <w:p w14:paraId="69DFEC85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14:paraId="4E818B33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5AC5F80C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Создание эскиза игрушки по мотивам избранного промысла.</w:t>
      </w:r>
    </w:p>
    <w:p w14:paraId="77C9BA00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 xml:space="preserve">Роспись по дереву. Хохлома. Краткие сведения по истории хохломского промысла. Травный </w:t>
      </w:r>
      <w:proofErr w:type="spellStart"/>
      <w:proofErr w:type="gramStart"/>
      <w:r w:rsidRPr="00A5102B">
        <w:rPr>
          <w:rFonts w:ascii="Times New Roman" w:hAnsi="Times New Roman" w:cs="Times New Roman"/>
          <w:lang w:val="ru-RU"/>
        </w:rPr>
        <w:t>узор,«</w:t>
      </w:r>
      <w:proofErr w:type="gramEnd"/>
      <w:r w:rsidRPr="00A5102B">
        <w:rPr>
          <w:rFonts w:ascii="Times New Roman" w:hAnsi="Times New Roman" w:cs="Times New Roman"/>
          <w:lang w:val="ru-RU"/>
        </w:rPr>
        <w:t>травка</w:t>
      </w:r>
      <w:proofErr w:type="spellEnd"/>
      <w:r w:rsidRPr="00A5102B">
        <w:rPr>
          <w:rFonts w:ascii="Times New Roman" w:hAnsi="Times New Roman" w:cs="Times New Roman"/>
          <w:lang w:val="ru-RU"/>
        </w:rPr>
        <w:t>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10F18372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</w:t>
      </w:r>
    </w:p>
    <w:p w14:paraId="1C4C6031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 xml:space="preserve">Сюжетные мотивы, основные приёмы и композиционные особенности городецкой росписи. </w:t>
      </w:r>
      <w:r w:rsidRPr="00A5102B">
        <w:rPr>
          <w:rFonts w:ascii="Times New Roman" w:hAnsi="Times New Roman" w:cs="Times New Roman"/>
          <w:lang w:val="ru-RU"/>
        </w:rPr>
        <w:tab/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3912FEFC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28CCD274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54B27BDD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5E46B150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Мир сказок и легенд, примет и оберегов в творчестве мастеров художественных промыслов.</w:t>
      </w:r>
    </w:p>
    <w:p w14:paraId="590D36B5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Отражение в изделиях народных промыслов многообразия исторических, духовных и культурных традиций.</w:t>
      </w:r>
    </w:p>
    <w:p w14:paraId="6AF8A620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Народные художественные ремёсла и промыслы — материальные и духовные ценности, неотъемлемая часть культурного наследия России.</w:t>
      </w:r>
    </w:p>
    <w:p w14:paraId="600A1ACD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Декоративно-прикладное искусство в культуре разных эпох и народов Роль декоративно-прикладного искусства в культуре древних цивилизаций.</w:t>
      </w:r>
    </w:p>
    <w:p w14:paraId="7EB30A01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Отражение в декоре мировоззрения эпохи, организации общества, традиций быта и ремесла, уклада жизни людей.</w:t>
      </w:r>
    </w:p>
    <w:p w14:paraId="3593B8E8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7F296F86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14:paraId="73A86050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Украшение жизненного пространства: построений, интерьеров, предметов быта — в культуре разных эпох.</w:t>
      </w:r>
    </w:p>
    <w:p w14:paraId="1D83C7FD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lastRenderedPageBreak/>
        <w:tab/>
        <w:t xml:space="preserve">Декоративно-прикладное искусство в жизни современного человека </w:t>
      </w:r>
    </w:p>
    <w:p w14:paraId="639BF02D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 xml:space="preserve">Многообразие материалов и техник современного декоративно-прикладного искусства </w:t>
      </w:r>
    </w:p>
    <w:p w14:paraId="7059E22F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 xml:space="preserve">(художественная керамика, стекло, металл, гобелен, роспись по ткани, моделирование одежды). </w:t>
      </w:r>
      <w:r w:rsidRPr="00A5102B">
        <w:rPr>
          <w:rFonts w:ascii="Times New Roman" w:hAnsi="Times New Roman" w:cs="Times New Roman"/>
          <w:lang w:val="ru-RU"/>
        </w:rPr>
        <w:tab/>
        <w:t xml:space="preserve">Символический знак в современной жизни: эмблема, логотип, указующий или декоративный знак. </w:t>
      </w:r>
      <w:r w:rsidRPr="00A5102B">
        <w:rPr>
          <w:rFonts w:ascii="Times New Roman" w:hAnsi="Times New Roman" w:cs="Times New Roman"/>
          <w:lang w:val="ru-RU"/>
        </w:rPr>
        <w:tab/>
        <w:t>Государственная символика и традиции геральдики.</w:t>
      </w:r>
    </w:p>
    <w:p w14:paraId="43471E3C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Декоративные украшения предметов нашего быта и одежды.</w:t>
      </w:r>
    </w:p>
    <w:p w14:paraId="1A5FB2B3" w14:textId="77777777" w:rsidR="0031431E" w:rsidRPr="00A5102B" w:rsidRDefault="0031431E" w:rsidP="0031431E">
      <w:pPr>
        <w:ind w:right="11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ab/>
        <w:t>Значение украшений в проявлении образа человека, его характера, самопонимания, установок и намерений.</w:t>
      </w:r>
    </w:p>
    <w:p w14:paraId="64573AC4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Декор на улицах и декор помещений.</w:t>
      </w:r>
    </w:p>
    <w:p w14:paraId="017664D2" w14:textId="77777777" w:rsidR="0031431E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Декор праздничный и повседневный.</w:t>
      </w:r>
    </w:p>
    <w:p w14:paraId="36068A2E" w14:textId="77777777" w:rsidR="008935BB" w:rsidRPr="00A5102B" w:rsidRDefault="0031431E" w:rsidP="0031431E">
      <w:pPr>
        <w:ind w:right="11" w:firstLine="720"/>
        <w:rPr>
          <w:rFonts w:ascii="Times New Roman" w:hAnsi="Times New Roman" w:cs="Times New Roman"/>
          <w:lang w:val="ru-RU"/>
        </w:rPr>
      </w:pPr>
      <w:r w:rsidRPr="00A5102B">
        <w:rPr>
          <w:rFonts w:ascii="Times New Roman" w:hAnsi="Times New Roman" w:cs="Times New Roman"/>
          <w:lang w:val="ru-RU"/>
        </w:rPr>
        <w:t>Праздничное оформление школы.</w:t>
      </w:r>
    </w:p>
    <w:p w14:paraId="33EFE1E7" w14:textId="77777777" w:rsidR="0031431E" w:rsidRDefault="0031431E" w:rsidP="0031431E">
      <w:pPr>
        <w:ind w:right="11" w:firstLine="720"/>
        <w:rPr>
          <w:lang w:val="ru-RU"/>
        </w:rPr>
      </w:pPr>
    </w:p>
    <w:p w14:paraId="14BA1C09" w14:textId="77777777" w:rsidR="00A5102B" w:rsidRDefault="0031431E" w:rsidP="0031431E">
      <w:pPr>
        <w:autoSpaceDE w:val="0"/>
        <w:autoSpaceDN w:val="0"/>
        <w:spacing w:after="0" w:line="262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ОСВОЕНИЯ МОДУЛЯ </w:t>
      </w:r>
    </w:p>
    <w:p w14:paraId="42D232D3" w14:textId="77777777" w:rsidR="00A5102B" w:rsidRDefault="0031431E" w:rsidP="0031431E">
      <w:pPr>
        <w:autoSpaceDE w:val="0"/>
        <w:autoSpaceDN w:val="0"/>
        <w:spacing w:after="0" w:line="262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«ДЕКОРАТИВНО-ПРИКЛАДНОЕ И НАРОДНОЕ ИСКУССТВО» </w:t>
      </w:r>
    </w:p>
    <w:p w14:paraId="14F4B347" w14:textId="77777777" w:rsidR="0031431E" w:rsidRPr="003E2DF3" w:rsidRDefault="0031431E" w:rsidP="0031431E">
      <w:pPr>
        <w:autoSpaceDE w:val="0"/>
        <w:autoSpaceDN w:val="0"/>
        <w:spacing w:after="0" w:line="262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НА УРОВНЕ ОСНОВНОГО ОБЩЕГО ОБРАЗОВАНИЯ</w:t>
      </w:r>
    </w:p>
    <w:p w14:paraId="0A8E707B" w14:textId="77777777" w:rsidR="0031431E" w:rsidRPr="003E2DF3" w:rsidRDefault="00A5102B" w:rsidP="00A5102B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       </w:t>
      </w:r>
      <w:r w:rsidR="0031431E"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="0031431E" w:rsidRPr="003E2DF3">
        <w:rPr>
          <w:lang w:val="ru-RU"/>
        </w:rPr>
        <w:br/>
      </w:r>
      <w:r w:rsidR="0031431E" w:rsidRPr="003E2DF3">
        <w:rPr>
          <w:lang w:val="ru-RU"/>
        </w:rPr>
        <w:tab/>
      </w:r>
      <w:r w:rsidR="0031431E">
        <w:rPr>
          <w:lang w:val="ru-RU"/>
        </w:rPr>
        <w:tab/>
      </w:r>
      <w:r w:rsidR="0031431E" w:rsidRPr="003E2DF3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14:paraId="157DCF51" w14:textId="77777777" w:rsidR="0031431E" w:rsidRPr="003E2DF3" w:rsidRDefault="0031431E" w:rsidP="0031431E">
      <w:pPr>
        <w:autoSpaceDE w:val="0"/>
        <w:autoSpaceDN w:val="0"/>
        <w:spacing w:before="70" w:after="0" w:line="271" w:lineRule="auto"/>
        <w:ind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ценностям, социализация личности.</w:t>
      </w:r>
    </w:p>
    <w:p w14:paraId="1687057C" w14:textId="77777777" w:rsidR="0031431E" w:rsidRPr="003E2DF3" w:rsidRDefault="0031431E" w:rsidP="0031431E">
      <w:pPr>
        <w:autoSpaceDE w:val="0"/>
        <w:autoSpaceDN w:val="0"/>
        <w:spacing w:before="70" w:after="0" w:line="281" w:lineRule="auto"/>
        <w:ind w:firstLine="72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14:paraId="54EA1C38" w14:textId="77777777" w:rsidR="0031431E" w:rsidRPr="003E2DF3" w:rsidRDefault="00A5102B" w:rsidP="0031431E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    </w:t>
      </w:r>
      <w:r w:rsidR="0031431E"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1. Патриотическое воспитание </w:t>
      </w:r>
      <w:r w:rsidR="0031431E" w:rsidRPr="003E2DF3">
        <w:rPr>
          <w:lang w:val="ru-RU"/>
        </w:rPr>
        <w:br/>
      </w:r>
      <w:r>
        <w:rPr>
          <w:lang w:val="ru-RU"/>
        </w:rPr>
        <w:tab/>
      </w:r>
      <w:r w:rsidR="0031431E" w:rsidRPr="003E2DF3">
        <w:rPr>
          <w:lang w:val="ru-RU"/>
        </w:rPr>
        <w:tab/>
      </w:r>
      <w:r w:rsidR="0031431E"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</w:t>
      </w:r>
      <w:r w:rsidR="0031431E" w:rsidRPr="003E2DF3">
        <w:rPr>
          <w:lang w:val="ru-RU"/>
        </w:rPr>
        <w:br/>
      </w:r>
      <w:r w:rsidR="0031431E"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14:paraId="344976B2" w14:textId="77777777" w:rsidR="0031431E" w:rsidRPr="003E2DF3" w:rsidRDefault="0031431E" w:rsidP="00A5102B">
      <w:pPr>
        <w:autoSpaceDE w:val="0"/>
        <w:autoSpaceDN w:val="0"/>
        <w:spacing w:before="70" w:after="0" w:line="271" w:lineRule="auto"/>
        <w:ind w:right="864" w:firstLine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015B6927" w14:textId="77777777" w:rsidR="0031431E" w:rsidRPr="003E2DF3" w:rsidRDefault="0031431E" w:rsidP="0031431E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2. Гражданское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="00A5102B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14:paraId="2ADDB285" w14:textId="77777777" w:rsidR="0031431E" w:rsidRPr="003E2DF3" w:rsidRDefault="0031431E" w:rsidP="00A5102B">
      <w:pPr>
        <w:autoSpaceDE w:val="0"/>
        <w:autoSpaceDN w:val="0"/>
        <w:spacing w:before="70" w:after="0" w:line="283" w:lineRule="auto"/>
        <w:ind w:right="288" w:firstLine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16165862" w14:textId="77777777" w:rsidR="0031431E" w:rsidRPr="003E2DF3" w:rsidRDefault="0031431E" w:rsidP="0031431E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3. Духовно-нравственное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="00A5102B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</w:t>
      </w:r>
    </w:p>
    <w:p w14:paraId="72497231" w14:textId="77777777" w:rsidR="0031431E" w:rsidRPr="0031431E" w:rsidRDefault="0031431E" w:rsidP="0031431E">
      <w:pPr>
        <w:jc w:val="both"/>
        <w:rPr>
          <w:lang w:val="ru-RU"/>
        </w:rPr>
      </w:pPr>
      <w:r w:rsidRPr="0031431E">
        <w:rPr>
          <w:lang w:val="ru-RU"/>
        </w:rPr>
        <w:t>полноты проживаемой жизни.</w:t>
      </w:r>
    </w:p>
    <w:p w14:paraId="06AEA80B" w14:textId="77777777"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b/>
          <w:bCs/>
          <w:i/>
          <w:iCs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4. Эстетическое воспитание </w:t>
      </w:r>
    </w:p>
    <w:p w14:paraId="75716EF5" w14:textId="77777777"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 xml:space="preserve">Эстетическое (от греч. </w:t>
      </w:r>
      <w:proofErr w:type="spellStart"/>
      <w:r w:rsidRPr="0031431E">
        <w:rPr>
          <w:rFonts w:ascii="Times New Roman" w:hAnsi="Times New Roman" w:cs="Times New Roman"/>
          <w:lang w:val="ru-RU"/>
        </w:rPr>
        <w:t>aisthetikos</w:t>
      </w:r>
      <w:proofErr w:type="spellEnd"/>
      <w:r w:rsidRPr="0031431E">
        <w:rPr>
          <w:rFonts w:ascii="Times New Roman" w:hAnsi="Times New Roman" w:cs="Times New Roman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1BBA995A" w14:textId="77777777"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5. Ценности познавательной деятельности </w:t>
      </w:r>
    </w:p>
    <w:p w14:paraId="6099DE58" w14:textId="77777777"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</w:p>
    <w:p w14:paraId="09F3CF35" w14:textId="77777777"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14:paraId="6960D3AE" w14:textId="77777777"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6. Экологическое воспитание </w:t>
      </w:r>
    </w:p>
    <w:p w14:paraId="42A5B997" w14:textId="77777777"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6ACDA79A" w14:textId="77777777"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7. Трудовое воспитание </w:t>
      </w:r>
    </w:p>
    <w:p w14:paraId="6EA39F4D" w14:textId="77777777" w:rsidR="0031431E" w:rsidRP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</w:t>
      </w:r>
      <w:r w:rsidRPr="0031431E">
        <w:rPr>
          <w:rFonts w:ascii="Times New Roman" w:hAnsi="Times New Roman" w:cs="Times New Roman"/>
          <w:lang w:val="ru-RU"/>
        </w:rPr>
        <w:lastRenderedPageBreak/>
        <w:t>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14:paraId="16233D98" w14:textId="77777777" w:rsidR="0031431E" w:rsidRPr="0031431E" w:rsidRDefault="0031431E" w:rsidP="0031431E">
      <w:pPr>
        <w:jc w:val="both"/>
        <w:rPr>
          <w:rFonts w:ascii="Times New Roman" w:hAnsi="Times New Roman" w:cs="Times New Roman"/>
          <w:b/>
          <w:bCs/>
          <w:i/>
          <w:iCs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</w:r>
      <w:r w:rsidRPr="0031431E">
        <w:rPr>
          <w:rFonts w:ascii="Times New Roman" w:hAnsi="Times New Roman" w:cs="Times New Roman"/>
          <w:b/>
          <w:bCs/>
          <w:i/>
          <w:iCs/>
          <w:lang w:val="ru-RU"/>
        </w:rPr>
        <w:t xml:space="preserve">8. Воспитывающая предметно-эстетическая среда </w:t>
      </w:r>
    </w:p>
    <w:p w14:paraId="60FEA3FE" w14:textId="77777777" w:rsid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  <w:r w:rsidRPr="0031431E">
        <w:rPr>
          <w:rFonts w:ascii="Times New Roman" w:hAnsi="Times New Roman" w:cs="Times New Roman"/>
          <w:lang w:val="ru-RU"/>
        </w:rPr>
        <w:tab/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14:paraId="23E634D2" w14:textId="77777777" w:rsidR="0031431E" w:rsidRDefault="0031431E" w:rsidP="0031431E">
      <w:pPr>
        <w:jc w:val="both"/>
        <w:rPr>
          <w:rFonts w:ascii="Times New Roman" w:hAnsi="Times New Roman" w:cs="Times New Roman"/>
          <w:lang w:val="ru-RU"/>
        </w:rPr>
      </w:pPr>
    </w:p>
    <w:p w14:paraId="51852532" w14:textId="77777777" w:rsidR="0031431E" w:rsidRDefault="0031431E" w:rsidP="0031431E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модуля:</w:t>
      </w:r>
    </w:p>
    <w:p w14:paraId="7BF0BEE2" w14:textId="77777777" w:rsidR="00A5102B" w:rsidRPr="00A5102B" w:rsidRDefault="0031431E" w:rsidP="00A5102B">
      <w:pPr>
        <w:pStyle w:val="ae"/>
        <w:autoSpaceDE w:val="0"/>
        <w:autoSpaceDN w:val="0"/>
        <w:spacing w:after="0" w:line="286" w:lineRule="auto"/>
        <w:ind w:left="900" w:right="576"/>
        <w:rPr>
          <w:lang w:val="ru-RU"/>
        </w:rPr>
      </w:pPr>
      <w:r w:rsidRPr="003143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</w:p>
    <w:p w14:paraId="5DD7EE7E" w14:textId="77777777" w:rsidR="0031431E" w:rsidRPr="0031431E" w:rsidRDefault="0031431E" w:rsidP="00A5102B">
      <w:pPr>
        <w:pStyle w:val="ae"/>
        <w:numPr>
          <w:ilvl w:val="0"/>
          <w:numId w:val="15"/>
        </w:numPr>
        <w:autoSpaceDE w:val="0"/>
        <w:autoSpaceDN w:val="0"/>
        <w:spacing w:after="0" w:line="286" w:lineRule="auto"/>
        <w:ind w:right="576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14:paraId="3FE5447F" w14:textId="77777777" w:rsidR="0031431E" w:rsidRPr="0031431E" w:rsidRDefault="0031431E" w:rsidP="0031431E">
      <w:pPr>
        <w:pStyle w:val="ae"/>
        <w:numPr>
          <w:ilvl w:val="0"/>
          <w:numId w:val="15"/>
        </w:num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художественной культуры;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и использовать вопросы как исследовательский инструмент познания;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исследовательскую работу по сбору информационного материала по установленной или выбранной теме;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5981851E" w14:textId="77777777" w:rsidR="0031431E" w:rsidRPr="0031431E" w:rsidRDefault="0031431E" w:rsidP="0031431E">
      <w:pPr>
        <w:pStyle w:val="ae"/>
        <w:numPr>
          <w:ilvl w:val="0"/>
          <w:numId w:val="15"/>
        </w:num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электронные образовательные ресурсы;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учебными пособиями и учебниками;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58DCA697" w14:textId="77777777" w:rsidR="0031431E" w:rsidRPr="0031431E" w:rsidRDefault="0031431E" w:rsidP="00A5102B">
      <w:pPr>
        <w:pStyle w:val="ae"/>
        <w:tabs>
          <w:tab w:val="left" w:pos="180"/>
        </w:tabs>
        <w:autoSpaceDE w:val="0"/>
        <w:autoSpaceDN w:val="0"/>
        <w:spacing w:before="190" w:after="0" w:line="288" w:lineRule="auto"/>
        <w:ind w:left="900"/>
        <w:rPr>
          <w:lang w:val="ru-RU"/>
        </w:rPr>
      </w:pPr>
      <w:r w:rsidRPr="0031431E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2. Овладение универсальными коммуникативными действиями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и объяснять результаты своего ​творческого, художественного или исследовательского опыта;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23EFCEC4" w14:textId="77777777" w:rsidR="0031431E" w:rsidRPr="003E2DF3" w:rsidRDefault="0031431E" w:rsidP="0031431E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</w:p>
    <w:p w14:paraId="41DBFBDC" w14:textId="77777777" w:rsidR="0031431E" w:rsidRDefault="0031431E" w:rsidP="0031431E">
      <w:pPr>
        <w:jc w:val="both"/>
        <w:rPr>
          <w:lang w:val="ru-RU"/>
        </w:rPr>
      </w:pPr>
    </w:p>
    <w:p w14:paraId="2F5A0BC7" w14:textId="77777777" w:rsidR="0031431E" w:rsidRPr="0031431E" w:rsidRDefault="0031431E" w:rsidP="0031431E">
      <w:pPr>
        <w:pStyle w:val="ae"/>
        <w:numPr>
          <w:ilvl w:val="0"/>
          <w:numId w:val="16"/>
        </w:numPr>
        <w:tabs>
          <w:tab w:val="left" w:pos="180"/>
        </w:tabs>
        <w:autoSpaceDE w:val="0"/>
        <w:autoSpaceDN w:val="0"/>
        <w:spacing w:after="0" w:line="286" w:lineRule="auto"/>
        <w:ind w:right="576"/>
        <w:jc w:val="both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2C829781" w14:textId="77777777" w:rsidR="0031431E" w:rsidRPr="0031431E" w:rsidRDefault="0031431E" w:rsidP="0031431E">
      <w:pPr>
        <w:pStyle w:val="ae"/>
        <w:numPr>
          <w:ilvl w:val="0"/>
          <w:numId w:val="16"/>
        </w:numPr>
        <w:tabs>
          <w:tab w:val="left" w:pos="180"/>
        </w:tabs>
        <w:autoSpaceDE w:val="0"/>
        <w:autoSpaceDN w:val="0"/>
        <w:spacing w:before="70" w:after="0" w:line="281" w:lineRule="auto"/>
        <w:ind w:right="864"/>
        <w:jc w:val="both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28FAEAE9" w14:textId="77777777" w:rsidR="0031431E" w:rsidRPr="0031431E" w:rsidRDefault="0031431E" w:rsidP="0031431E">
      <w:pPr>
        <w:pStyle w:val="ae"/>
        <w:numPr>
          <w:ilvl w:val="0"/>
          <w:numId w:val="16"/>
        </w:numPr>
        <w:tabs>
          <w:tab w:val="left" w:pos="180"/>
        </w:tabs>
        <w:autoSpaceDE w:val="0"/>
        <w:autoSpaceDN w:val="0"/>
        <w:spacing w:before="70" w:after="0" w:line="286" w:lineRule="auto"/>
        <w:ind w:right="720"/>
        <w:jc w:val="both"/>
        <w:rPr>
          <w:lang w:val="ru-RU"/>
        </w:rPr>
      </w:pPr>
      <w:r w:rsidRPr="0031431E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межвозрастном</w:t>
      </w:r>
      <w:proofErr w:type="spellEnd"/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взаимодействии.</w:t>
      </w:r>
    </w:p>
    <w:p w14:paraId="3D12A537" w14:textId="77777777" w:rsidR="0031431E" w:rsidRPr="003E2DF3" w:rsidRDefault="0031431E" w:rsidP="0031431E">
      <w:pPr>
        <w:jc w:val="both"/>
        <w:rPr>
          <w:lang w:val="ru-RU"/>
        </w:rPr>
        <w:sectPr w:rsidR="0031431E" w:rsidRPr="003E2DF3" w:rsidSect="0031431E">
          <w:pgSz w:w="11900" w:h="16840"/>
          <w:pgMar w:top="298" w:right="648" w:bottom="308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0F590E25" w14:textId="77777777" w:rsidR="0031431E" w:rsidRPr="003E2DF3" w:rsidRDefault="0031431E" w:rsidP="0031431E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14:paraId="668048C7" w14:textId="77777777" w:rsidR="0031431E" w:rsidRPr="003E2DF3" w:rsidRDefault="0031431E" w:rsidP="0031431E">
      <w:pPr>
        <w:tabs>
          <w:tab w:val="left" w:pos="180"/>
        </w:tabs>
        <w:autoSpaceDE w:val="0"/>
        <w:autoSpaceDN w:val="0"/>
        <w:spacing w:after="0" w:line="286" w:lineRule="auto"/>
        <w:ind w:right="576"/>
        <w:jc w:val="both"/>
        <w:rPr>
          <w:lang w:val="ru-RU"/>
        </w:rPr>
      </w:pPr>
      <w:r w:rsidRPr="003E2DF3">
        <w:rPr>
          <w:lang w:val="ru-RU"/>
        </w:rPr>
        <w:tab/>
      </w:r>
    </w:p>
    <w:p w14:paraId="6274E1FE" w14:textId="77777777" w:rsidR="0031431E" w:rsidRPr="0031431E" w:rsidRDefault="0031431E" w:rsidP="00A5102B">
      <w:pPr>
        <w:pStyle w:val="ae"/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3143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коммуникативные, познавательные и культовые функции декоративно-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прикладного искусства;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специфику образного языка декоративного искусства — его знаковую природу,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орнаментальность, стилизацию изображения;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разные виды орнамента по сюжетной основе: геометрический, растительный,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зооморфный, антропоморфный;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владеть практическими навыками самостоятельного творческого создания орнаментов ленточных,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сетчатых, центрических;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овладеть практическими навыками стилизованного — орнаментального лаконичного изображения деталей природы, стилизованного обобщённого изображения представите​- лей животного мира, сказочных и мифологических </w:t>
      </w:r>
      <w:proofErr w:type="spellStart"/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персо</w:t>
      </w:r>
      <w:proofErr w:type="spellEnd"/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нажей</w:t>
      </w:r>
      <w:proofErr w:type="spellEnd"/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 с опорой на традиционные образы мирового искусства; </w:t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 </w:t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 символическое значение традиционных знаков народного крестьянского искусства (солярные знаки, древо жизни, конь, птица, мать-земля);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самостоятельно изображать конструкцию традиционного крестьянского дома, его </w:t>
      </w:r>
      <w:r w:rsidRPr="0031431E">
        <w:rPr>
          <w:lang w:val="ru-RU"/>
        </w:rPr>
        <w:br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практический опыт изображения характерных традиционных предметов крестьянского быта; </w:t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 </w:t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произведения народного искусства как бесценное культурное наследие, хранящее в своих материальных формах </w:t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глубинные духовные ценности;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и распознавать примеры декоративного оформления жизнедеятельности —быта,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народных промыслов и традиций художественного ремесла в современной жизни;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происхождении народных художественных промыслов; о соотношении ремесла и искусства;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характерные черты орнаментов и изделий ряда отечественных народных художественных промыслов;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древние образы народного искусства в произведениях современных народных промыслов;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перечислять материалы, используемые в народных художественных промыслах: дерево, глина, металл, стекло, др.;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изделия народных художественных промыслов по материалу изготовления и технике декора;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связь между материалом, формой и техникой декора в произведениях народных промыслов;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приёмах и последовательности работы при создании изделий некоторых художественных промыслов; </w:t>
      </w:r>
      <w:r w:rsidRPr="0031431E">
        <w:rPr>
          <w:lang w:val="ru-RU"/>
        </w:rPr>
        <w:br/>
      </w:r>
      <w:r w:rsidRPr="0031431E">
        <w:rPr>
          <w:lang w:val="ru-RU"/>
        </w:rPr>
        <w:tab/>
      </w:r>
      <w:r w:rsidRPr="0031431E">
        <w:rPr>
          <w:rFonts w:ascii="Times New Roman" w:eastAsia="Times New Roman" w:hAnsi="Times New Roman"/>
          <w:color w:val="000000"/>
          <w:sz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390EB619" w14:textId="77777777" w:rsidR="0031431E" w:rsidRPr="0031431E" w:rsidRDefault="00A5102B" w:rsidP="0031431E">
      <w:pPr>
        <w:pStyle w:val="ae"/>
        <w:tabs>
          <w:tab w:val="left" w:pos="180"/>
        </w:tabs>
        <w:autoSpaceDE w:val="0"/>
        <w:autoSpaceDN w:val="0"/>
        <w:spacing w:after="0" w:line="288" w:lineRule="auto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 </w:t>
      </w:r>
      <w:r w:rsidR="0031431E" w:rsidRPr="0031431E">
        <w:rPr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объяснять значение государственной символики, иметь представление о значении и содержании геральдики; </w:t>
      </w:r>
      <w:r w:rsidR="0031431E" w:rsidRPr="0031431E">
        <w:rPr>
          <w:lang w:val="ru-RU"/>
        </w:rPr>
        <w:br/>
      </w:r>
      <w:r w:rsidR="0031431E" w:rsidRPr="0031431E">
        <w:rPr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 </w:t>
      </w:r>
      <w:r w:rsidR="0031431E" w:rsidRPr="0031431E">
        <w:rPr>
          <w:lang w:val="ru-RU"/>
        </w:rPr>
        <w:br/>
      </w:r>
      <w:r w:rsidR="0031431E" w:rsidRPr="0031431E">
        <w:rPr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литьё, гобелен и т. д.; </w:t>
      </w:r>
      <w:r w:rsidR="0031431E" w:rsidRPr="0031431E">
        <w:rPr>
          <w:lang w:val="ru-RU"/>
        </w:rPr>
        <w:br/>
      </w:r>
      <w:r w:rsidR="0031431E" w:rsidRPr="0031431E">
        <w:rPr>
          <w:lang w:val="ru-RU"/>
        </w:rPr>
        <w:tab/>
      </w:r>
      <w:r w:rsidR="0031431E" w:rsidRPr="0031431E">
        <w:rPr>
          <w:rFonts w:ascii="Times New Roman" w:eastAsia="Times New Roman" w:hAnsi="Times New Roman"/>
          <w:color w:val="000000"/>
          <w:sz w:val="24"/>
          <w:lang w:val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14:paraId="046CBB59" w14:textId="77777777" w:rsidR="0031431E" w:rsidRPr="003E2DF3" w:rsidRDefault="0031431E" w:rsidP="0031431E">
      <w:pPr>
        <w:jc w:val="both"/>
        <w:rPr>
          <w:lang w:val="ru-RU"/>
        </w:rPr>
        <w:sectPr w:rsidR="0031431E" w:rsidRPr="003E2DF3" w:rsidSect="0031431E">
          <w:pgSz w:w="11900" w:h="16840"/>
          <w:pgMar w:top="286" w:right="746" w:bottom="438" w:left="666" w:header="720" w:footer="720" w:gutter="0"/>
          <w:cols w:space="720" w:equalWidth="0">
            <w:col w:w="10488" w:space="0"/>
          </w:cols>
          <w:docGrid w:linePitch="360"/>
        </w:sectPr>
      </w:pPr>
    </w:p>
    <w:p w14:paraId="5A5BE5C6" w14:textId="77777777"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14:paraId="128ACFB9" w14:textId="77777777" w:rsidR="008935BB" w:rsidRPr="003E2DF3" w:rsidRDefault="008935BB">
      <w:pPr>
        <w:autoSpaceDE w:val="0"/>
        <w:autoSpaceDN w:val="0"/>
        <w:spacing w:after="64" w:line="220" w:lineRule="exact"/>
        <w:rPr>
          <w:lang w:val="ru-RU"/>
        </w:rPr>
      </w:pPr>
    </w:p>
    <w:p w14:paraId="724FAA2C" w14:textId="77777777" w:rsidR="008935BB" w:rsidRPr="003E2DF3" w:rsidRDefault="003E2DF3">
      <w:pPr>
        <w:autoSpaceDE w:val="0"/>
        <w:autoSpaceDN w:val="0"/>
        <w:spacing w:after="258" w:line="233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ТЕМАТИЧЕСКОЕ ПЛАНИРОВАНИЕ МОДУЛЯ «ДЕКОРАТИВНО-ПРИКЛАДНОЕ И НАРОДНОЕ ИСКУССТВО»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C27C47" w14:paraId="28A50BFF" w14:textId="77777777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03C23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№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п/п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0091F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AAE38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A90E2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Дата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изучения</w:t>
            </w:r>
          </w:p>
        </w:tc>
        <w:tc>
          <w:tcPr>
            <w:tcW w:w="4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14EF37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8"/>
                <w:szCs w:val="18"/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8"/>
                <w:szCs w:val="18"/>
                <w:lang w:val="ru-RU"/>
              </w:rPr>
              <w:t>Виды деятельности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8"/>
                <w:szCs w:val="18"/>
                <w:lang w:val="ru-RU"/>
              </w:rPr>
              <w:t xml:space="preserve"> /</w:t>
            </w:r>
          </w:p>
          <w:p w14:paraId="5129E4E6" w14:textId="77777777" w:rsidR="003E2DF3" w:rsidRPr="003E2DF3" w:rsidRDefault="003E2DF3" w:rsidP="003E2DF3">
            <w:pPr>
              <w:autoSpaceDE w:val="0"/>
              <w:autoSpaceDN w:val="0"/>
              <w:spacing w:after="0" w:line="230" w:lineRule="auto"/>
              <w:ind w:left="72"/>
              <w:rPr>
                <w:sz w:val="16"/>
                <w:szCs w:val="16"/>
                <w:lang w:val="ru-RU"/>
              </w:rPr>
            </w:pPr>
            <w:r w:rsidRPr="003E2DF3">
              <w:rPr>
                <w:sz w:val="16"/>
                <w:szCs w:val="16"/>
                <w:lang w:val="ru-RU"/>
              </w:rPr>
              <w:t>Достижение личностных результатов в</w:t>
            </w:r>
          </w:p>
          <w:p w14:paraId="4F3F362D" w14:textId="77777777" w:rsidR="003E2DF3" w:rsidRPr="003E2DF3" w:rsidRDefault="003E2DF3" w:rsidP="003E2DF3">
            <w:pPr>
              <w:autoSpaceDE w:val="0"/>
              <w:autoSpaceDN w:val="0"/>
              <w:spacing w:after="0" w:line="230" w:lineRule="auto"/>
              <w:ind w:left="72"/>
              <w:rPr>
                <w:sz w:val="18"/>
                <w:szCs w:val="18"/>
                <w:lang w:val="ru-RU"/>
              </w:rPr>
            </w:pPr>
            <w:r w:rsidRPr="003E2DF3">
              <w:rPr>
                <w:sz w:val="16"/>
                <w:szCs w:val="16"/>
                <w:lang w:val="ru-RU"/>
              </w:rPr>
              <w:t>рамках реализации модуля “Школьный урок”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0E4865" w14:textId="77777777"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Виды,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формы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контроля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C21B0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Электронные (цифровые) образовательные ресурсы</w:t>
            </w:r>
          </w:p>
        </w:tc>
      </w:tr>
      <w:tr w:rsidR="008935BB" w:rsidRPr="00C27C47" w14:paraId="330637F4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EBCF" w14:textId="77777777"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A8E" w14:textId="77777777"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0E1B5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FB877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493A9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797B" w14:textId="77777777"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61A4" w14:textId="77777777"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1249105" w14:textId="77777777"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2DC2863" w14:textId="77777777" w:rsidR="008935BB" w:rsidRPr="003E2DF3" w:rsidRDefault="008935BB">
            <w:pPr>
              <w:rPr>
                <w:lang w:val="ru-RU"/>
              </w:rPr>
            </w:pPr>
          </w:p>
        </w:tc>
      </w:tr>
      <w:tr w:rsidR="008935BB" w:rsidRPr="00C27C47" w14:paraId="02284767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D6B41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1. Общие сведения о декоративно-прикладном искусстве</w:t>
            </w:r>
          </w:p>
        </w:tc>
      </w:tr>
      <w:tr w:rsidR="008935BB" w:rsidRPr="00C27C47" w14:paraId="532E89C3" w14:textId="77777777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7E307" w14:textId="77777777"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D6E9F" w14:textId="77777777" w:rsidR="008935BB" w:rsidRPr="003E2DF3" w:rsidRDefault="003E2DF3">
            <w:pPr>
              <w:autoSpaceDE w:val="0"/>
              <w:autoSpaceDN w:val="0"/>
              <w:spacing w:before="80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Декоративно-прикладное искусство и его виды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98387" w14:textId="77777777"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7D3F8" w14:textId="77777777"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BA9BC" w14:textId="77777777"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B6691" w14:textId="77777777" w:rsidR="008935BB" w:rsidRPr="003E2DF3" w:rsidRDefault="003E2DF3">
            <w:pPr>
              <w:autoSpaceDE w:val="0"/>
              <w:autoSpaceDN w:val="0"/>
              <w:spacing w:before="80" w:after="0" w:line="245" w:lineRule="auto"/>
              <w:jc w:val="center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05.09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10.09.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A9746" w14:textId="77777777" w:rsidR="008935BB" w:rsidRPr="003E2DF3" w:rsidRDefault="003E2DF3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характеризовать присутствие предметов декора в предметном мире и жилой среде.;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виды декоративно-прикладного искусства по материалу изготовления и практическому назначению.; Анализировать связь декоративно-прикладного искусства с бытовыми потребностями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формулировать определение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декоративно-прикладного искусства;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готовность обучающихся к саморазвитию;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D1A4706" w14:textId="77777777" w:rsidR="008935BB" w:rsidRDefault="003E2DF3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38EEB" w14:textId="77777777" w:rsidR="008935BB" w:rsidRPr="003E2DF3" w:rsidRDefault="003E2DF3">
            <w:pPr>
              <w:autoSpaceDE w:val="0"/>
              <w:autoSpaceDN w:val="0"/>
              <w:spacing w:before="80" w:after="0" w:line="372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/312989/ РЭШ</w:t>
            </w:r>
          </w:p>
        </w:tc>
      </w:tr>
      <w:tr w:rsidR="008935BB" w:rsidRPr="00C27C47" w14:paraId="1C1A253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7E71D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2. Древние корни народного искусства</w:t>
            </w:r>
          </w:p>
        </w:tc>
      </w:tr>
      <w:tr w:rsidR="008935BB" w:rsidRPr="00C27C47" w14:paraId="524AF8EE" w14:textId="77777777">
        <w:trPr>
          <w:trHeight w:hRule="exact" w:val="228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38FF8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6EBC5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Древние образы в народном искусстве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FB3C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03FD2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4D180F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0B6D6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16.09.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32336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объяснять глубинные смыслы основных знаков-символов традиционного народного (крестьянского) прикладного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традиционные образы в орнаментах деревянной резьбы, народной вышивки, росписи по дереву и др., видеть многообразное варьирование трактовок.;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зарисовки древних образов (древо жизни, мать-земля, птица, конь, солнце и др.).;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навыки декоративного обобщения;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7BA7E91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68A78" w14:textId="77777777" w:rsidR="008935BB" w:rsidRPr="003E2DF3" w:rsidRDefault="003E2DF3">
            <w:pPr>
              <w:autoSpaceDE w:val="0"/>
              <w:autoSpaceDN w:val="0"/>
              <w:spacing w:before="78" w:after="0" w:line="372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/312989/ РЭШ</w:t>
            </w:r>
          </w:p>
        </w:tc>
      </w:tr>
      <w:tr w:rsidR="008935BB" w:rsidRPr="00C27C47" w14:paraId="192C187D" w14:textId="77777777">
        <w:trPr>
          <w:trHeight w:hRule="exact" w:val="225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CAC69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F0BD7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Убранство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избы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60CD2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6CCB4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7C4E6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9652D" w14:textId="77777777"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23.09.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B3CFA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строение и декор избы в их конструктивном и смысловом единстве.;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и характеризовать разнообразие в построении и образе избы в разных регионах страны.;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общее и различное в образном строе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традиционного жилища разных народов;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DCEFD30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40763" w14:textId="77777777" w:rsidR="008935BB" w:rsidRPr="003E2DF3" w:rsidRDefault="003E2DF3">
            <w:pPr>
              <w:autoSpaceDE w:val="0"/>
              <w:autoSpaceDN w:val="0"/>
              <w:spacing w:before="76" w:after="0" w:line="334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XXt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jOAx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/313020/</w:t>
            </w:r>
          </w:p>
        </w:tc>
      </w:tr>
    </w:tbl>
    <w:p w14:paraId="4BB43DBD" w14:textId="77777777"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14:paraId="5CB15CB1" w14:textId="77777777"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2" w:right="640" w:bottom="112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B3DD4C2" w14:textId="77777777"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C27C47" w14:paraId="3F332D62" w14:textId="77777777">
        <w:trPr>
          <w:trHeight w:hRule="exact" w:val="207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7E3E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DFA9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Внутренний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избы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25FA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B3386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47092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BF8987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30.09.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BB684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понимать назначение конструктивных и декоративных элементов устройства жилой среды крестьянского дома.;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рисунок интерьера традиционного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крестьянского дома;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65C1D0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93CED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/313020/</w:t>
            </w:r>
          </w:p>
        </w:tc>
      </w:tr>
      <w:tr w:rsidR="008935BB" w:rsidRPr="00C27C47" w14:paraId="238E8F77" w14:textId="77777777">
        <w:trPr>
          <w:trHeight w:hRule="exact" w:val="226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0E7E9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DB149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6F69D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FCE9C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60DF6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287A9" w14:textId="77777777"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14.10.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2B2A73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Изобразить в рисунке форму и декор предметов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крестьянского быта (ковши, прялки, посуда, предметы трудовой деятельности).;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художественно-эстетические качества народного быта (красоту и мудрость в построении формы бытовых предметов);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1083F43" w14:textId="77777777" w:rsidR="008935BB" w:rsidRDefault="003E2DF3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FE41B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/313020/</w:t>
            </w:r>
          </w:p>
        </w:tc>
      </w:tr>
      <w:tr w:rsidR="008935BB" w:rsidRPr="00C27C47" w14:paraId="1B094378" w14:textId="77777777">
        <w:trPr>
          <w:trHeight w:hRule="exact" w:val="265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28FCA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FDC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вышивки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E29B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2047B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2975C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57280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31.10.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04.11.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65651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условность языка орнамента, его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символическое значение.;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связь образов и мотивов крестьянской вышивки с природой и магическими древними представлениями.;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тип орнамента в наблюдаемом узоре.; Иметь опыт создания орнаментального построения вышивки с опорой на народную традицию;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DA35A5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8DB14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/276982/ РЭШ</w:t>
            </w:r>
          </w:p>
        </w:tc>
      </w:tr>
      <w:tr w:rsidR="008935BB" w:rsidRPr="00C27C47" w14:paraId="113DCBE0" w14:textId="77777777">
        <w:trPr>
          <w:trHeight w:hRule="exact" w:val="282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E04B8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7F48B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праздничный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костюм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D28F9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9C64D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95CE7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DD72B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28.10.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470E0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анализировать образный строй народного праздничного костюма, давать ему эстетическую оценку.; Соотносить особенности декора женского праздничного костюма с мировосприятием и мировоззрением наших предков.;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Соотносить общее и особенное в образах народной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праздничной одежды разных регионов России.;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аналитическую зарисовку или эскиз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праздничного народного костюма;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09B1CB6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95C12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/276982/ РЭШ</w:t>
            </w:r>
          </w:p>
        </w:tc>
      </w:tr>
    </w:tbl>
    <w:p w14:paraId="0AC2FFBC" w14:textId="77777777"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14:paraId="75D97AFA" w14:textId="77777777"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4" w:right="640" w:bottom="7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34FC50D" w14:textId="77777777"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C27C47" w14:paraId="7A74734A" w14:textId="77777777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763DC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EA41F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Народные праздничные обряды (обобщение темы)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B11C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4E07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034C42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14788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11.11.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21828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праздничные обряды как синтез всех видов народного творчества.;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Изобразить сюжетную композицию с изображением праздника или участвовать в создании коллективного панно на тему традиций народных праздников;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ценностные установки и социально-значимые качества личности;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B1571A7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5D336" w14:textId="77777777" w:rsidR="008935BB" w:rsidRPr="003E2DF3" w:rsidRDefault="003E2DF3">
            <w:pPr>
              <w:autoSpaceDE w:val="0"/>
              <w:autoSpaceDN w:val="0"/>
              <w:spacing w:before="78" w:after="0" w:line="372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/277014/ РЭШ</w:t>
            </w:r>
          </w:p>
        </w:tc>
      </w:tr>
      <w:tr w:rsidR="008935BB" w14:paraId="6FCC781E" w14:textId="77777777">
        <w:trPr>
          <w:trHeight w:hRule="exact" w:val="40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7D252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художественные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промыслы</w:t>
            </w:r>
            <w:proofErr w:type="spellEnd"/>
          </w:p>
        </w:tc>
      </w:tr>
      <w:tr w:rsidR="008935BB" w14:paraId="71D54F2A" w14:textId="77777777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8F90F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76620" w14:textId="77777777" w:rsidR="008935BB" w:rsidRPr="003E2DF3" w:rsidRDefault="003E2DF3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5C3DF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83195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2E671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F3133" w14:textId="77777777"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18.11.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F5B8D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анализировать изделия различных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народных художественных промыслов с позиций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материала их изготовления.;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связь изделий мастеров промыслов с традиционными ремёслами.;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роль народных художественных промыслов в современной жизни;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58165A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E4447" w14:textId="77777777" w:rsidR="008935BB" w:rsidRDefault="003E2DF3">
            <w:pPr>
              <w:autoSpaceDE w:val="0"/>
              <w:autoSpaceDN w:val="0"/>
              <w:spacing w:before="76" w:after="0" w:line="372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https://resh.edu.ru/subject/lesson/7829/start/313051/ https://www.youtube.com/watch?</w:t>
            </w:r>
          </w:p>
          <w:p w14:paraId="436E1981" w14:textId="77777777" w:rsidR="008935BB" w:rsidRDefault="003E2DF3">
            <w:pPr>
              <w:autoSpaceDE w:val="0"/>
              <w:autoSpaceDN w:val="0"/>
              <w:spacing w:before="2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v=sy0PeDAkWUg</w:t>
            </w:r>
          </w:p>
        </w:tc>
      </w:tr>
      <w:tr w:rsidR="008935BB" w:rsidRPr="00C27C47" w14:paraId="62885E62" w14:textId="77777777">
        <w:trPr>
          <w:trHeight w:hRule="exact" w:val="26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AEE47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3E28D" w14:textId="77777777" w:rsidR="008935BB" w:rsidRPr="003E2DF3" w:rsidRDefault="003E2DF3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6FD02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9521FF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61F88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493D3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02.12.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7E350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происхождении древних традиционных образов, сохранённых в игрушках современных народных промыслов.;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и характеризовать особенности игрушек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нескольких широко известных промыслов: дымковской, филимоновской, каргопольской и др.;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эскизы игрушки по мотивам избранного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промысла;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6784FD9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C253A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/313051/ РЭШ</w:t>
            </w:r>
          </w:p>
          <w:p w14:paraId="614D0367" w14:textId="77777777" w:rsidR="008935BB" w:rsidRPr="003E2DF3" w:rsidRDefault="003E2DF3">
            <w:pPr>
              <w:autoSpaceDE w:val="0"/>
              <w:autoSpaceDN w:val="0"/>
              <w:spacing w:before="210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XG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cyIbl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</w:p>
        </w:tc>
      </w:tr>
      <w:tr w:rsidR="008935BB" w14:paraId="4E5F07A8" w14:textId="77777777">
        <w:trPr>
          <w:trHeight w:hRule="exact" w:val="244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9B8E2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6836E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Праздничная хохлома. ​Роспись по дереву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CD7D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06A5C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D0172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D4AD5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16.12.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C8DBE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орнаментов и формы произведений хохломского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промысла.;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назначение изделий хохломского промысла.; Иметь опыт в освоении нескольких приёмов хохломской орнаментальной росписи («травка», «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кудрина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и др.).; Создавать эскизы изделия по мотивам промысла;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AE68CFD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B8D04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/313083/</w:t>
            </w:r>
          </w:p>
          <w:p w14:paraId="3B1DBAC1" w14:textId="77777777" w:rsidR="008935BB" w:rsidRPr="003E2DF3" w:rsidRDefault="003E2DF3">
            <w:pPr>
              <w:autoSpaceDE w:val="0"/>
              <w:autoSpaceDN w:val="0"/>
              <w:spacing w:before="212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dxW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cyrQIpE</w:t>
            </w:r>
            <w:proofErr w:type="spellEnd"/>
          </w:p>
          <w:p w14:paraId="7E9251F4" w14:textId="77777777" w:rsidR="008935BB" w:rsidRDefault="003E2DF3">
            <w:pPr>
              <w:autoSpaceDE w:val="0"/>
              <w:autoSpaceDN w:val="0"/>
              <w:spacing w:before="404" w:after="0" w:line="245" w:lineRule="auto"/>
              <w:ind w:left="74" w:right="115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v=id1WHpWH1uI</w:t>
            </w:r>
          </w:p>
        </w:tc>
      </w:tr>
    </w:tbl>
    <w:p w14:paraId="2EB5A85A" w14:textId="77777777" w:rsidR="008935BB" w:rsidRDefault="008935BB">
      <w:pPr>
        <w:autoSpaceDE w:val="0"/>
        <w:autoSpaceDN w:val="0"/>
        <w:spacing w:after="0" w:line="14" w:lineRule="exact"/>
      </w:pPr>
    </w:p>
    <w:p w14:paraId="0A0842E4" w14:textId="77777777" w:rsidR="008935BB" w:rsidRDefault="008935BB">
      <w:pPr>
        <w:sectPr w:rsidR="008935BB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9FACF29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14:paraId="27774E3E" w14:textId="77777777">
        <w:trPr>
          <w:trHeight w:hRule="exact" w:val="265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A49CA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D8175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Гжели. Керамика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C2C6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FA55B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79AA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3F505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23.12.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B9530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орнаментов и формы произведений гжели.;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показывать на примерах единство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скульптурной формы и кобальтового декора.;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использования приёмов кистевого мазка.; Создавать эскиз изделия по мотивам промысла.;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Изображение и конструирование посудной формы и её роспись в гжельской традиции;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4271A25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2D0C2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https://www.youtube.com/watch?v=GVrSz274Da4</w:t>
            </w:r>
          </w:p>
          <w:p w14:paraId="01AFA215" w14:textId="77777777" w:rsidR="008935BB" w:rsidRDefault="003E2DF3">
            <w:pPr>
              <w:autoSpaceDE w:val="0"/>
              <w:autoSpaceDN w:val="0"/>
              <w:spacing w:before="40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  <w:p w14:paraId="49E9BFFE" w14:textId="77777777" w:rsidR="008935BB" w:rsidRDefault="003E2DF3">
            <w:pPr>
              <w:autoSpaceDE w:val="0"/>
              <w:autoSpaceDN w:val="0"/>
              <w:spacing w:before="2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https://resh.edu.ru/subject/lesson/7830/start/313083/</w:t>
            </w:r>
          </w:p>
        </w:tc>
      </w:tr>
      <w:tr w:rsidR="008935BB" w:rsidRPr="00C27C47" w14:paraId="150AB04A" w14:textId="77777777">
        <w:trPr>
          <w:trHeight w:hRule="exact" w:val="207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15846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42E4C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Городецкая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дереву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114A5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1BB4F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B9678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87275" w14:textId="77777777"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30.12.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BA588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эстетически характеризовать красочную городецкую роспись.;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декоративно-символического изображения персонажей городецкой росписи.;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эскиз изделия по мотивам промысла;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BA20A2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2B29B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/313083/</w:t>
            </w:r>
          </w:p>
        </w:tc>
      </w:tr>
      <w:tr w:rsidR="008935BB" w:rsidRPr="00C27C47" w14:paraId="6CFE0849" w14:textId="77777777">
        <w:trPr>
          <w:trHeight w:hRule="exact" w:val="227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9C167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D60F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Жостово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металлу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CACD5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F3275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F8C7E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D9D63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13.01.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B89C0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разнообразие форм подносов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композиционного решения их росписи.;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опыт традиционных для Жостова приёмов кистевых мазков в живописи цветочных букетов.; Иметь представление о приёмах освещенности и объёмности в жостовской росписи;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45059B9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EF948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/313112/ РЭШ</w:t>
            </w:r>
          </w:p>
        </w:tc>
      </w:tr>
      <w:tr w:rsidR="008935BB" w:rsidRPr="00C27C47" w14:paraId="55A2D5B9" w14:textId="77777777">
        <w:trPr>
          <w:trHeight w:hRule="exact" w:val="297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0BD25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B5328C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лаковой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вописи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0F33C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01E7D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E6526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B1E13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20.01.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D8C60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разглядывать, любоваться, обсуждать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лаковой миниатюры.;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об истории происхождения промыслов лаковой миниатюры.;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искусства лаковой миниатюры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сохранении и развитии традиций 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опыт создания композиции на сказочный сюжет, опираясь на впечатления от лаковых миниатюр;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2BF3809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5802B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/313112/ РЭШ</w:t>
            </w:r>
          </w:p>
        </w:tc>
      </w:tr>
      <w:tr w:rsidR="008935BB" w:rsidRPr="00C27C47" w14:paraId="6195158B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E0DD2" w14:textId="77777777"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4. Декоративно-прикладное искусство в культуре разных эпох и народов</w:t>
            </w:r>
          </w:p>
        </w:tc>
      </w:tr>
    </w:tbl>
    <w:p w14:paraId="2F6850AF" w14:textId="77777777"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14:paraId="4FEC2596" w14:textId="77777777"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4" w:right="640" w:bottom="49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16AC76E" w14:textId="77777777"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14:paraId="36F462BD" w14:textId="77777777">
        <w:trPr>
          <w:trHeight w:hRule="exact" w:val="284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19BED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7D28C" w14:textId="77777777"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543F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C2A6C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4621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36205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03.02.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441F7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рассматривать, эстетически воспринимать декоративно-прикладное искусство в культурах разных народов.;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в произведениях декоративно-прикладного искусства связь конструктивных, декоративных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изобразительных элементов, единство материалов,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формы и декора.;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 зарисовки элементов декора или декорированных предметов;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F38D28" w14:textId="77777777" w:rsidR="008935BB" w:rsidRDefault="003E2DF3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AE4A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</w:t>
            </w:r>
          </w:p>
          <w:p w14:paraId="1BA22865" w14:textId="77777777" w:rsidR="008935BB" w:rsidRDefault="003E2DF3">
            <w:pPr>
              <w:autoSpaceDE w:val="0"/>
              <w:autoSpaceDN w:val="0"/>
              <w:spacing w:before="20" w:after="0" w:line="442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v=iX7gMFKJW2Y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https://resh.edu.ru/subject/lesson/7834/start/313175/ РЭШ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https://resh.edu.ru/subject/lesson/7839/start/313480/</w:t>
            </w:r>
          </w:p>
        </w:tc>
      </w:tr>
      <w:tr w:rsidR="008935BB" w14:paraId="5A04F0EC" w14:textId="77777777">
        <w:trPr>
          <w:trHeight w:hRule="exact" w:val="265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CC167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476F7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орнамента в культурах разных народов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4C6CF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BCE50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6A81B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BF3DF" w14:textId="77777777"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17.02.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7603F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приводить примеры, как по орнаменту, украшающему одежду, здания, предметы, можно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определить, к какой эпохе и народу он относится.; Проводить исследование орнаментов выбранной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культуры, отвечая на вопросы о своеобразии традиций орнамента.;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изображения орнаментов выбранной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D440722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290AC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https://www.youtube.com/watch?v=xcOuc76QQK0</w:t>
            </w:r>
          </w:p>
        </w:tc>
      </w:tr>
      <w:tr w:rsidR="008935BB" w:rsidRPr="00C27C47" w14:paraId="18294123" w14:textId="77777777">
        <w:trPr>
          <w:trHeight w:hRule="exact" w:val="260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B70CB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2D42C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конструкции и декора одежды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246D9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4A269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77D1A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6F196" w14:textId="77777777"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EE89B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исследование и вести поисковую работу по изучению и сбору материала об особенностях одежды выбранной культуры, её декоративных особенностях и социальных знаках.;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предметы одежды.;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эскиз одежды или деталей одежды для разных членов сообщества этой культуры;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2AE3603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AD14E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4" w:right="115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v=VTPC2XUqUcg</w:t>
            </w:r>
          </w:p>
          <w:p w14:paraId="771C6A5C" w14:textId="77777777" w:rsidR="008935BB" w:rsidRPr="003E2DF3" w:rsidRDefault="003E2DF3">
            <w:pPr>
              <w:autoSpaceDE w:val="0"/>
              <w:autoSpaceDN w:val="0"/>
              <w:spacing w:before="210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/313206/ РЭШ</w:t>
            </w:r>
          </w:p>
        </w:tc>
      </w:tr>
      <w:tr w:rsidR="008935BB" w14:paraId="1E774166" w14:textId="77777777">
        <w:trPr>
          <w:trHeight w:hRule="exact" w:val="23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49CFB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704AE" w14:textId="77777777" w:rsidR="008935BB" w:rsidRPr="003E2DF3" w:rsidRDefault="003E2DF3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Целостный образ декоративно-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прикладного искусства для каждой исторической эпохи и национальной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B433C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F0BDD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6D4EA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2C75D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07.04.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6F0A9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создании коллективного панно,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показывающего образ выбранной эпохи;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A8B4DE0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752FC" w14:textId="77777777" w:rsidR="008935BB" w:rsidRDefault="003E2DF3">
            <w:pPr>
              <w:autoSpaceDE w:val="0"/>
              <w:autoSpaceDN w:val="0"/>
              <w:spacing w:before="78" w:after="0" w:line="37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https://resh.edu.ru/subject/lesson/7835/start/313206/ https://resh.edu.ru/subject/lesson/7836/start/280792/</w:t>
            </w:r>
          </w:p>
        </w:tc>
      </w:tr>
    </w:tbl>
    <w:p w14:paraId="6014B434" w14:textId="77777777" w:rsidR="008935BB" w:rsidRDefault="008935BB">
      <w:pPr>
        <w:autoSpaceDE w:val="0"/>
        <w:autoSpaceDN w:val="0"/>
        <w:spacing w:after="0" w:line="14" w:lineRule="exact"/>
      </w:pPr>
    </w:p>
    <w:p w14:paraId="15521A0A" w14:textId="77777777" w:rsidR="008935BB" w:rsidRDefault="008935BB">
      <w:pPr>
        <w:sectPr w:rsidR="008935BB">
          <w:pgSz w:w="16840" w:h="11900"/>
          <w:pgMar w:top="284" w:right="640" w:bottom="43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9BDC1BC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C27C47" w14:paraId="4796DE17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E0371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5. Декоративно-прикладное искусство в жизни современного человека</w:t>
            </w:r>
          </w:p>
        </w:tc>
      </w:tr>
      <w:tr w:rsidR="008935BB" w14:paraId="4F1D79FE" w14:textId="77777777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3029C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7BD84" w14:textId="77777777"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E363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1B9FC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8DDA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B1E4F" w14:textId="77777777" w:rsidR="008935BB" w:rsidRPr="00A5102B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28.04.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6BF13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эстетически анализировать произведения современного декоративного и прикладного искусства.; Вести самостоятельную поисковую работу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направлению выбранного вида современного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декоративного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творческую импровизацию на основе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произведений современных художников;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B8D17D7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86812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https://resh.edu.ru/subject/lesson/7837/start/313452/</w:t>
            </w:r>
          </w:p>
        </w:tc>
      </w:tr>
      <w:tr w:rsidR="008935BB" w14:paraId="082DB913" w14:textId="77777777">
        <w:trPr>
          <w:trHeight w:hRule="exact" w:val="284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DDE10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CEF05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Символический знак в современной жизни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A592C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BDC54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905936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B2629" w14:textId="77777777"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01.05.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12.05.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3DFEA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государственной символики и роль художника в её разработке.;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Разъяснять смысловое значение изобразительно-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декоративных элементов в государственной символике и в гербе родного города.;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происхождении и традициях геральдики.; Разрабатывать эскиз личной семейной эмблемы или эмблемы класса, школы, кружка дополнительного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4A1F8F0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7DC5E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https://resh.edu.ru/subject/lesson/7838/start/313567/</w:t>
            </w:r>
          </w:p>
        </w:tc>
      </w:tr>
      <w:tr w:rsidR="008935BB" w14:paraId="09D9EBDB" w14:textId="77777777">
        <w:trPr>
          <w:trHeight w:hRule="exact" w:val="26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21C6D9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64E77" w14:textId="77777777"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 современных улиц и помещений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D310D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FA972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45FA5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5FFA0" w14:textId="77777777" w:rsidR="008935BB" w:rsidRPr="00A5102B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</w:t>
            </w:r>
            <w:r w:rsidR="00A5102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26.05.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C904B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Обнаруживать украшения на улицах родного города и рассказывать о них.;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зачем люди в праздник украшают окружение и себя.;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праздничном оформлении школы;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9E847C5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5FEB9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https://resh.edu.ru/subject/lesson/7839/start/313480/</w:t>
            </w:r>
          </w:p>
        </w:tc>
      </w:tr>
      <w:tr w:rsidR="008935BB" w14:paraId="33D3E700" w14:textId="77777777">
        <w:trPr>
          <w:trHeight w:hRule="exact" w:val="520"/>
        </w:trPr>
        <w:tc>
          <w:tcPr>
            <w:tcW w:w="3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9F2B9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16598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34F83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E1F85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</w:t>
            </w:r>
          </w:p>
        </w:tc>
        <w:tc>
          <w:tcPr>
            <w:tcW w:w="9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BFD5F" w14:textId="77777777" w:rsidR="008935BB" w:rsidRDefault="008935BB"/>
        </w:tc>
      </w:tr>
    </w:tbl>
    <w:p w14:paraId="6351BB65" w14:textId="77777777" w:rsidR="008935BB" w:rsidRDefault="008935BB">
      <w:pPr>
        <w:autoSpaceDE w:val="0"/>
        <w:autoSpaceDN w:val="0"/>
        <w:spacing w:after="0" w:line="14" w:lineRule="exact"/>
      </w:pPr>
    </w:p>
    <w:p w14:paraId="518F0E12" w14:textId="77777777" w:rsidR="008935BB" w:rsidRDefault="008935BB">
      <w:pPr>
        <w:sectPr w:rsidR="008935BB">
          <w:pgSz w:w="16840" w:h="11900"/>
          <w:pgMar w:top="284" w:right="640" w:bottom="123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81BB675" w14:textId="77777777" w:rsidR="008935BB" w:rsidRDefault="008935BB">
      <w:pPr>
        <w:autoSpaceDE w:val="0"/>
        <w:autoSpaceDN w:val="0"/>
        <w:spacing w:after="78" w:line="220" w:lineRule="exact"/>
      </w:pPr>
    </w:p>
    <w:p w14:paraId="5A339240" w14:textId="77777777"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ПОЯСНИТЕЛЬНАЯ ЗАПИСКА К МОДУЛЮ «ЖИВОПИСЬ, ГРАФИКА, СКУЛЬПТУРА» </w:t>
      </w:r>
    </w:p>
    <w:p w14:paraId="077E82E3" w14:textId="77777777" w:rsidR="008935BB" w:rsidRPr="003E2DF3" w:rsidRDefault="003E2DF3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МОДУЛЯ «ЖИВОПИСЬ, ГРАФИКА, СКУЛЬПТУРА»</w:t>
      </w:r>
    </w:p>
    <w:p w14:paraId="1B6FE594" w14:textId="77777777" w:rsidR="008935BB" w:rsidRPr="003E2DF3" w:rsidRDefault="003E2DF3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14:paraId="2EC73190" w14:textId="77777777" w:rsidR="008935BB" w:rsidRPr="003E2DF3" w:rsidRDefault="003E2DF3">
      <w:pPr>
        <w:autoSpaceDE w:val="0"/>
        <w:autoSpaceDN w:val="0"/>
        <w:spacing w:before="70" w:after="0" w:line="278" w:lineRule="auto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14:paraId="2AC53024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14:paraId="69D48BD9" w14:textId="77777777" w:rsidR="008935BB" w:rsidRPr="003E2DF3" w:rsidRDefault="003E2DF3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1A05FB92" w14:textId="77777777" w:rsidR="008935BB" w:rsidRPr="003E2DF3" w:rsidRDefault="003E2DF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7290CD8D" w14:textId="77777777"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14:paraId="382A9F4C" w14:textId="77777777"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Для оценки качества образования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14:paraId="562DF0DD" w14:textId="77777777" w:rsidR="008935BB" w:rsidRPr="003E2DF3" w:rsidRDefault="003E2DF3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14:paraId="3B7E2859" w14:textId="77777777" w:rsidR="008935BB" w:rsidRPr="003E2DF3" w:rsidRDefault="003E2DF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14:paraId="71DEC4E8" w14:textId="77777777" w:rsidR="008935BB" w:rsidRPr="003E2DF3" w:rsidRDefault="003E2DF3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14:paraId="0A34EBAD" w14:textId="77777777" w:rsidR="008935BB" w:rsidRPr="003E2DF3" w:rsidRDefault="003E2DF3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14:paraId="2B41F4D6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C5A76EF" w14:textId="77777777"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14:paraId="55916359" w14:textId="77777777" w:rsidR="008935BB" w:rsidRPr="003E2DF3" w:rsidRDefault="003E2DF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ЦЕЛЬ ИЗУЧЕНИЯ МОДУЛЯ «ЖИВОПИСЬ, ГРАФИКА, СКУЛЬПТУРА»</w:t>
      </w:r>
    </w:p>
    <w:p w14:paraId="459D33D5" w14:textId="77777777" w:rsidR="008935BB" w:rsidRPr="003E2DF3" w:rsidRDefault="003E2DF3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3ADA5ECD" w14:textId="77777777" w:rsidR="008935BB" w:rsidRPr="003E2DF3" w:rsidRDefault="003E2DF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14:paraId="6673B1F1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90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«Живопись, графика, скульптура» являются: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7F7E51B9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МОДУЛЯ «ЖИВОПИСЬ, ГРАФИКА, СКУЛЬПТУРА» В УЧЕБНОМ ПЛАНЕ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Модуль «Живопись, графика, скульптура» изучается 1 час в неделю, общий объем составляет 34 часа.</w:t>
      </w:r>
    </w:p>
    <w:p w14:paraId="2C122AFB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14:paraId="5007B3ED" w14:textId="77777777"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14:paraId="528E75A5" w14:textId="77777777"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«ЖИВОПИСЬ, ГРАФИКА, СКУЛЬПТУРА»</w:t>
      </w:r>
    </w:p>
    <w:p w14:paraId="3E442005" w14:textId="77777777" w:rsidR="008935BB" w:rsidRPr="003E2DF3" w:rsidRDefault="003E2DF3">
      <w:pPr>
        <w:autoSpaceDE w:val="0"/>
        <w:autoSpaceDN w:val="0"/>
        <w:spacing w:before="346" w:after="0" w:line="262" w:lineRule="auto"/>
        <w:ind w:left="180" w:right="5328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Общие сведения о видах искусства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Пространственные и временные виды искусства.</w:t>
      </w:r>
    </w:p>
    <w:p w14:paraId="568D3AEE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031A9182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виды живописи, графики и скульптуры.</w:t>
      </w:r>
    </w:p>
    <w:p w14:paraId="2D4CE1EC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Художник и зритель: зрительские умения, знания и творчество зрителя.</w:t>
      </w:r>
    </w:p>
    <w:p w14:paraId="7983EF54" w14:textId="77777777" w:rsidR="008935BB" w:rsidRPr="003E2DF3" w:rsidRDefault="003E2DF3">
      <w:pPr>
        <w:autoSpaceDE w:val="0"/>
        <w:autoSpaceDN w:val="0"/>
        <w:spacing w:before="190" w:after="0" w:line="271" w:lineRule="auto"/>
        <w:ind w:left="180" w:right="72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Язык изобразительного искусства и его выразительные средства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Живописные, графические и скульптурные художественные материалы, их особые свойства. Рисунок — основа изобразительного искусства и мастерства художника.</w:t>
      </w:r>
    </w:p>
    <w:p w14:paraId="55815D21" w14:textId="77777777"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Виды рисунка: зарисовка, набросок, учебный рисунок и творческий рисунок.</w:t>
      </w:r>
    </w:p>
    <w:p w14:paraId="5EDE9F51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Навыки размещения рисунка в листе, выбор формата.</w:t>
      </w:r>
    </w:p>
    <w:p w14:paraId="1D92C896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Начальные умения рисунка с натуры. Зарисовки простых предметов.</w:t>
      </w:r>
    </w:p>
    <w:p w14:paraId="2325D406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Линейные графические рисунки и наброски.</w:t>
      </w:r>
    </w:p>
    <w:p w14:paraId="7D43A020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Тон и тональные отношения: тёмное — светлое.</w:t>
      </w:r>
    </w:p>
    <w:p w14:paraId="2662E370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Ритм и ритмическая организация плоскости листа.</w:t>
      </w:r>
    </w:p>
    <w:p w14:paraId="3ABC043F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59FBC671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2AF8C9EC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</w:t>
      </w:r>
    </w:p>
    <w:p w14:paraId="256739A7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Статика и движение в скульптуре. Круглая скульптура. Произведения мелкой пластики. Виды рельефа.</w:t>
      </w:r>
    </w:p>
    <w:p w14:paraId="041B8A1F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Жанры изобразительного искусства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2F8E818F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Предмет изображения, сюжет и содержание произведения изобразительного искусства.</w:t>
      </w:r>
    </w:p>
    <w:p w14:paraId="090D0A91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Натюрморт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545B1851" w14:textId="77777777"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Основы графической грамоты: правила объёмного изображения предметов на плоскости.</w:t>
      </w:r>
    </w:p>
    <w:p w14:paraId="45C0CBBE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10551C95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Изображение окружности в перспективе.</w:t>
      </w:r>
    </w:p>
    <w:p w14:paraId="2C362A77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Рисование геометрических тел на основе правил линейной перспективы.</w:t>
      </w:r>
    </w:p>
    <w:p w14:paraId="3507E2C2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Сложная пространственная форма и выявление её конструкции.</w:t>
      </w:r>
    </w:p>
    <w:p w14:paraId="0A9309EA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Рисунок сложной формы предмета как соотношение простых геометрических фигур.</w:t>
      </w:r>
    </w:p>
    <w:p w14:paraId="45F01CE4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Линейный рисунок конструкции из нескольких геометрических тел.</w:t>
      </w:r>
    </w:p>
    <w:p w14:paraId="27912A3A" w14:textId="77777777" w:rsidR="008935BB" w:rsidRPr="003E2DF3" w:rsidRDefault="003E2DF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Освещение как средство выявления объёма предмета. Понятия «свет», «блик»,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полутень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собственная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тень», «рефлекс», «падающая тень». Особенности освещения «по свету» и «против света».</w:t>
      </w:r>
    </w:p>
    <w:p w14:paraId="070DACEB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Рисунок натюрморта графическими материалами с натуры или по представлению.</w:t>
      </w:r>
    </w:p>
    <w:p w14:paraId="32AF6F8A" w14:textId="77777777" w:rsidR="008935BB" w:rsidRPr="003E2DF3" w:rsidRDefault="003E2DF3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Творческий натюрморт в графике. Произведения художников-графиков. Особенности графических</w:t>
      </w:r>
    </w:p>
    <w:p w14:paraId="0F56D581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1497D93" w14:textId="77777777"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14:paraId="4B631D5C" w14:textId="77777777"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техник. Печатная графика.</w:t>
      </w:r>
    </w:p>
    <w:p w14:paraId="346A2BAA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6819D90B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Портрет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Портрет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42A8755B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Великие портретисты в европейском искусстве.</w:t>
      </w:r>
    </w:p>
    <w:p w14:paraId="53AAEF49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5FAAAB72" w14:textId="77777777"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Парадный и камерный портрет в живописи.</w:t>
      </w:r>
    </w:p>
    <w:p w14:paraId="31800BC8" w14:textId="77777777"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развития жанра портрета в искусстве ХХ в.— отечественном и европейском.</w:t>
      </w:r>
    </w:p>
    <w:p w14:paraId="1850C98E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Построение головы человека, основные пропорции лица, ​соотношение лицевой и черепной частей головы.</w:t>
      </w:r>
    </w:p>
    <w:p w14:paraId="6E511484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14:paraId="378CF42E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Графический портретный рисунок с натуры или по памяти.</w:t>
      </w:r>
    </w:p>
    <w:p w14:paraId="358055AA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освещения головы при создании портретного образа. Свет и тень в изображении головы человека.</w:t>
      </w:r>
    </w:p>
    <w:p w14:paraId="17632324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Портрет в скульптуре.</w:t>
      </w:r>
    </w:p>
    <w:p w14:paraId="5147E163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4D9E6D7A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Значение свойств художественных материалов в создании скульптурного портрета.</w:t>
      </w:r>
    </w:p>
    <w:p w14:paraId="51DACB58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51B7C9A2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Опыт работы над созданием живописного портрета.</w:t>
      </w:r>
    </w:p>
    <w:p w14:paraId="12BF1D74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Пейзаж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48D99733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Правила построения линейной перспективы в изображении пространства.</w:t>
      </w:r>
    </w:p>
    <w:p w14:paraId="5E8A51DF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7B73C9C0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240FC09D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изображения природы в творчестве импрессионистов и постимпрессионистов.</w:t>
      </w:r>
    </w:p>
    <w:p w14:paraId="0B5D163D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пленэрной живописи и колористической изменчивости состояний природы.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различных состояний природы.</w:t>
      </w:r>
    </w:p>
    <w:p w14:paraId="0D2AD56A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</w:t>
      </w:r>
    </w:p>
    <w:p w14:paraId="3F4A0046" w14:textId="77777777"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Становление образа родной природы в произведениях А. Венецианова и его учеников: А. Саврасова, И. Шишкина. Пейзажная живопись И. Левитана и её значение для русской культуры. Значение художественного образа отечественного пейзажа в развитии чувства Родины.</w:t>
      </w:r>
    </w:p>
    <w:p w14:paraId="14F9632F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Творческий опыт в создании композиционного живописного пейзажа своей Родины.</w:t>
      </w:r>
    </w:p>
    <w:p w14:paraId="3E5ECF2D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Графический образ пейзажа в работах выдающихся мастеров.</w:t>
      </w:r>
    </w:p>
    <w:p w14:paraId="563EC7AA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Средства выразительности в графическом рисунке и многообразие графических техник.</w:t>
      </w:r>
    </w:p>
    <w:p w14:paraId="417EA830" w14:textId="77777777"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Графические зарисовки и графическая композиция на темы окружающей природы.</w:t>
      </w:r>
    </w:p>
    <w:p w14:paraId="330714B4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40" w:bottom="318" w:left="666" w:header="720" w:footer="720" w:gutter="0"/>
          <w:cols w:space="720" w:equalWidth="0">
            <w:col w:w="10594" w:space="0"/>
          </w:cols>
          <w:docGrid w:linePitch="360"/>
        </w:sectPr>
      </w:pPr>
    </w:p>
    <w:p w14:paraId="31B1FA02" w14:textId="77777777"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14:paraId="13D0F68C" w14:textId="77777777" w:rsidR="008935BB" w:rsidRPr="003E2DF3" w:rsidRDefault="003E2DF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528F07D7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542C98AC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4DE9E8F5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Б</w:t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ытовой жанр в изобразительном искусстве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219ADD1E" w14:textId="77777777" w:rsidR="008935BB" w:rsidRPr="003E2DF3" w:rsidRDefault="003E2DF3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4D2180C5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1955DA3D" w14:textId="77777777" w:rsidR="008935BB" w:rsidRPr="003E2DF3" w:rsidRDefault="003E2DF3">
      <w:pPr>
        <w:autoSpaceDE w:val="0"/>
        <w:autoSpaceDN w:val="0"/>
        <w:spacing w:before="190" w:after="0" w:line="262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Исторический жанр в изобразительном искусстве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0DA21361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14:paraId="1DCE3314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Историческая картина в русском искусстве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 и её особое место в развитии отечественной культуры.</w:t>
      </w:r>
    </w:p>
    <w:p w14:paraId="0A8A3AA5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Картина К. Брюллова «Последний день Помпеи», исторические картины в творчестве В. Сурикова и др. Исторический образ России в картинах ХХ в.</w:t>
      </w:r>
    </w:p>
    <w:p w14:paraId="73F87E24" w14:textId="77777777"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над сюжетной композицией. Этапы длительного периода работы художника над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1F0C1FBE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2F2A8ED2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Библейские темы в изобразительном искусстве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0EB5DD1E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71F07EAB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Пьета»Микеланджело</w:t>
      </w:r>
      <w:proofErr w:type="spellEnd"/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</w:t>
      </w:r>
    </w:p>
    <w:p w14:paraId="32385DDC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Библейские темы в отечественных картинах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 «Тайная вечеря», В. Поленов. «Христос и грешница»).</w:t>
      </w:r>
    </w:p>
    <w:p w14:paraId="37757E97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Иконопись как великое проявление русской культуры. Язык изображения в иконе — его религиозный и символический смысл.</w:t>
      </w:r>
    </w:p>
    <w:p w14:paraId="31862D24" w14:textId="77777777" w:rsidR="008935BB" w:rsidRPr="003E2DF3" w:rsidRDefault="003E2DF3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Великие русские иконописцы: духовный свет икон Андрея Рублёва, Феофана Грека, Дионисия. Работа над эскизом сюжетной композиции.</w:t>
      </w:r>
    </w:p>
    <w:p w14:paraId="037E8018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2704CD2C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72" w:bottom="932" w:left="666" w:header="720" w:footer="720" w:gutter="0"/>
          <w:cols w:space="720" w:equalWidth="0">
            <w:col w:w="10562" w:space="0"/>
          </w:cols>
          <w:docGrid w:linePitch="360"/>
        </w:sectPr>
      </w:pPr>
    </w:p>
    <w:p w14:paraId="7E3FCA27" w14:textId="77777777"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14:paraId="703B2AB5" w14:textId="77777777" w:rsidR="008935BB" w:rsidRPr="003E2DF3" w:rsidRDefault="003E2DF3">
      <w:pPr>
        <w:autoSpaceDE w:val="0"/>
        <w:autoSpaceDN w:val="0"/>
        <w:spacing w:after="0" w:line="262" w:lineRule="auto"/>
        <w:ind w:right="1008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МОДУЛЯ «ЖИВОПИСЬ, ГРАФИКА, СКУЛЬПТУРА» НА УРОВНЕ ОСНОВНОГО ОБЩЕГО ОБРАЗОВАНИЯ</w:t>
      </w:r>
    </w:p>
    <w:p w14:paraId="28E25B5D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14:paraId="0ED7D122" w14:textId="77777777"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ценностям, социализация личности.</w:t>
      </w:r>
    </w:p>
    <w:p w14:paraId="087ED0BC" w14:textId="77777777" w:rsidR="008935BB" w:rsidRPr="003E2DF3" w:rsidRDefault="003E2DF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14:paraId="041A6570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1. Патриотическое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14:paraId="03B22274" w14:textId="77777777" w:rsidR="008935BB" w:rsidRPr="003E2DF3" w:rsidRDefault="003E2DF3">
      <w:pPr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63E0686C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2. Гражданское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14:paraId="3312DE7D" w14:textId="77777777" w:rsidR="008935BB" w:rsidRPr="003E2DF3" w:rsidRDefault="003E2DF3">
      <w:pPr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75EE206C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3. Духовно-нравственное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</w:t>
      </w:r>
    </w:p>
    <w:p w14:paraId="4B5EC638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DE73D45" w14:textId="77777777"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14:paraId="7B263B42" w14:textId="77777777"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полноты проживаемой жизни.</w:t>
      </w:r>
    </w:p>
    <w:p w14:paraId="04BC3FDA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4. Эстетическое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Эстетическое (от греч.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aisthetikos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44EA3ED3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5. Ценности познавательной деятельности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14:paraId="6978FA12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6. Экологическое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611E6113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7. Трудовое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14:paraId="657EFC41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8. Воспитывающая предметно-эстетическая среда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14:paraId="53A02819" w14:textId="77777777" w:rsidR="008935BB" w:rsidRPr="003E2DF3" w:rsidRDefault="003E2DF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422F22CB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модуля:</w:t>
      </w:r>
    </w:p>
    <w:p w14:paraId="2556AC2D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86" w:bottom="356" w:left="666" w:header="720" w:footer="720" w:gutter="0"/>
          <w:cols w:space="720" w:equalWidth="0">
            <w:col w:w="10548" w:space="0"/>
          </w:cols>
          <w:docGrid w:linePitch="360"/>
        </w:sectPr>
      </w:pPr>
    </w:p>
    <w:p w14:paraId="0917F971" w14:textId="77777777" w:rsidR="008935BB" w:rsidRPr="003E2DF3" w:rsidRDefault="008935BB">
      <w:pPr>
        <w:autoSpaceDE w:val="0"/>
        <w:autoSpaceDN w:val="0"/>
        <w:spacing w:after="90" w:line="220" w:lineRule="exact"/>
        <w:rPr>
          <w:lang w:val="ru-RU"/>
        </w:rPr>
      </w:pPr>
    </w:p>
    <w:p w14:paraId="77C91547" w14:textId="77777777" w:rsidR="008935BB" w:rsidRPr="003E2DF3" w:rsidRDefault="003E2DF3">
      <w:pPr>
        <w:autoSpaceDE w:val="0"/>
        <w:autoSpaceDN w:val="0"/>
        <w:spacing w:after="0" w:line="286" w:lineRule="auto"/>
        <w:ind w:left="180" w:right="576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познавательными действиями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14:paraId="78422B97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и использовать вопросы как исследовательский инструмент познания;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исследовательскую работу по сбору информационного материала по установленной или выбранной теме;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1D8F4827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электронные образовательные ресурсы;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учебными пособиями и учебниками;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1CCFC33B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и объяснять результаты своего ​творческого, художественного или исследовательского опыта;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698177B6" w14:textId="77777777" w:rsidR="008935BB" w:rsidRPr="003E2DF3" w:rsidRDefault="003E2DF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</w:p>
    <w:p w14:paraId="26DA73AF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310" w:right="648" w:bottom="296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2594D000" w14:textId="77777777" w:rsidR="008935BB" w:rsidRPr="003E2DF3" w:rsidRDefault="008935BB">
      <w:pPr>
        <w:autoSpaceDE w:val="0"/>
        <w:autoSpaceDN w:val="0"/>
        <w:spacing w:after="90" w:line="220" w:lineRule="exact"/>
        <w:rPr>
          <w:lang w:val="ru-RU"/>
        </w:rPr>
      </w:pPr>
    </w:p>
    <w:p w14:paraId="58FC5828" w14:textId="77777777"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63CECD4C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0FA6C37D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межвозрастном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взаимодействии.</w:t>
      </w:r>
    </w:p>
    <w:p w14:paraId="0BA654F3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различия между пространственными и временными видами искусства и их значение в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причины деления пространственных искусств на виды;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0715AD25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 изобразительного искусства и его выразительные средства: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традиционные художественные материалы для графики, живописи, скульптуры;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различных художественных техниках в использовании художественных материалов;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роль рисунка как основы изобразительной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учебного рисунка — светотеневого изображения объёмных форм;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основы линейной перспективы и уметь изображать объёмные геометрические тела на двухмерной плоскости;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понятия графической грамоты изображения предмета «освещённая часть»,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блик»,«полутень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», «собственная тень», «падающая тень» и уметь их применять в практике рисунка;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понимать содержание понятий «тон», «тональные отношения» и иметь опыт их визуального</w:t>
      </w:r>
    </w:p>
    <w:p w14:paraId="65A02720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310" w:right="924" w:bottom="296" w:left="666" w:header="720" w:footer="720" w:gutter="0"/>
          <w:cols w:space="720" w:equalWidth="0">
            <w:col w:w="10310" w:space="0"/>
          </w:cols>
          <w:docGrid w:linePitch="360"/>
        </w:sectPr>
      </w:pPr>
    </w:p>
    <w:p w14:paraId="4C09E9CA" w14:textId="77777777" w:rsidR="008935BB" w:rsidRPr="003E2DF3" w:rsidRDefault="008935BB">
      <w:pPr>
        <w:autoSpaceDE w:val="0"/>
        <w:autoSpaceDN w:val="0"/>
        <w:spacing w:after="90" w:line="220" w:lineRule="exact"/>
        <w:rPr>
          <w:lang w:val="ru-RU"/>
        </w:rPr>
      </w:pPr>
    </w:p>
    <w:p w14:paraId="335ACB31" w14:textId="77777777" w:rsidR="008935BB" w:rsidRPr="003E2DF3" w:rsidRDefault="003E2DF3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линейного рисунка, понимать выразительные возможности линии;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творческого композиционного рисунка в ответ на заданную учебную задачу или как самостоятельное творческое действие;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основы цветоведения: характеризовать основные и составные цвета, дополнительные цвета —и значение этих знаний для искусства живописи;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содержание понятий «колорит», «цветовые отношения», «цветовой контраст» и иметь навыки практической работы гуашью и акварелью;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объёмного изображения (лепки) и начальные представления о пластической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скульптуры, соотношении пропорций в изображении предметов или животных.</w:t>
      </w:r>
    </w:p>
    <w:p w14:paraId="3D31E45A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Жанры изобразительного искусства: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понятие «жанры в изобразительном искусстве», перечислять жанры;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3E122A76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Натюрморт: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применять в рисунке правила линейной перспективы и изображения объёмного предмета в двухмерном пространстве листа;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об освещении как средстве выявления объёма предмета;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создания графического натюрморта;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создания натюрморта средствами живописи.</w:t>
      </w:r>
    </w:p>
    <w:p w14:paraId="59F3BB92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Портрет: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об истории портретного изображения человека в разные эпохи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последовательности изменений представления о человеке;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содержание портретного образа в искусстве Древнего Рима, эпохи Возрождения и Нового времени;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понимать, что в художественном портрете присутствует также выражение идеалов эпохи и авторская позиция художника;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др.);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претворять в рисунке основные позиции конструкции головы человека, пропорции лица, соотношение лицевой и черепной частей головы;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способах объёмного изображения головы человека, создавать зарисовки объёмной конструкции головы; понимать термин «ракурс» и определять его на практике;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скульптурном портрете в истории искусства, о выражении характера</w:t>
      </w:r>
    </w:p>
    <w:p w14:paraId="766FAD8C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310" w:right="700" w:bottom="402" w:left="666" w:header="720" w:footer="720" w:gutter="0"/>
          <w:cols w:space="720" w:equalWidth="0">
            <w:col w:w="10534" w:space="0"/>
          </w:cols>
          <w:docGrid w:linePitch="360"/>
        </w:sectPr>
      </w:pPr>
    </w:p>
    <w:p w14:paraId="3561C813" w14:textId="77777777"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14:paraId="03455041" w14:textId="77777777"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человека и образа эпохи в скульптурном портрете;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начальный опыт лепки головы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опыт графического портретного изображения как нового для себя видения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индивидуальности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графических портретах мастеров разных эпох, о разнообразии графических средств в изображении образа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характеризовать роль освещения как выразительного средства при создании художественного образа;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жанре портрета в искусстве ХХ в. — западном и отечественном.</w:t>
      </w:r>
    </w:p>
    <w:p w14:paraId="15248ECE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90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Пейзаж: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и уметь сравнивать изображение пространства в эпоху Древнего мира, в Средневековом искусстве и в эпоху Возрождения;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правила построения линейной перспективы и уметь применять их в рисунке;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содержание понятий: линия горизонта, точка схода, низкий и высокий горизонт, перспективные сокращения, центральная и угловая перспектива;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правила воздушной перспективы и уметь их применять на практике;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морских пейзажах И. Айвазовского;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об особенностях пленэрной живописи и колористической изменчивости состояний природы;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объяснять, как в пейзажной живописи развивался образ отечественной природы и каково его значение в развитии чувства Родины;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живописного изображения различных активно выраженных состояний природы;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пейзажных зарисовок, графического изображения природы по памяти и представлению;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художественной наблюдательности как способа развития интереса к окружающему миру и его художественно-поэтическому видению;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изображения городского пейзажа — по памяти или представлению;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обрести навыки восприятия образности городского пространства как выражения самобытного лица культуры и истории народа;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3687295D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Бытовой жанр: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изобразительного искусства в формировании представлений о жизни людей разных эпох и народов;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объяснять понятия «тематическая картина»,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станко</w:t>
      </w:r>
      <w:proofErr w:type="spellEnd"/>
      <w:r>
        <w:rPr>
          <w:rFonts w:ascii="DejaVu Serif" w:eastAsia="DejaVu Serif" w:hAnsi="DejaVu Serif"/>
          <w:color w:val="000000"/>
          <w:sz w:val="24"/>
        </w:rPr>
        <w:t>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живопись», «монументальная живопись»; перечислять основные жанры тематической картины;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тему, сюжет и содержание в жанровой картине; выявлять образ нравственных и ценностных смыслов в жанровой картине;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композиции как целостности в организации художественных выразительных средств,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​связи всех компонентов художественного произведения;</w:t>
      </w:r>
    </w:p>
    <w:p w14:paraId="7A4AABEC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98" w:bottom="318" w:left="666" w:header="720" w:footer="720" w:gutter="0"/>
          <w:cols w:space="720" w:equalWidth="0">
            <w:col w:w="10536" w:space="0"/>
          </w:cols>
          <w:docGrid w:linePitch="360"/>
        </w:sectPr>
      </w:pPr>
    </w:p>
    <w:p w14:paraId="1DB28674" w14:textId="77777777"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14:paraId="64DCE495" w14:textId="77777777"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художественного изображения бытовой жизни людей в понимании истории человечества и современной жизни;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многообразие форм организации бытовой жизни и одновременно единство мира людей;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 признакам и изобразительным традициям (Древний Египет, Китай, античный мир и др.);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изображения бытовой жизни разных народов в контексте традиций их искусства;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понятие «бытовой жанр» и уметь приводить несколько примеров произведений европейского и отечественного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обрести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093A1D2C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Исторический жанр: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исторический жанр в истории искусства и объяснять его значение для жизни общества; уметь объяснить, почему историческая картина считалась самым высоким жанром произведений изобразительного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авторов, узнавать и уметь объяснять содержание таких картин, как «Последний день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Помпеи»К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. Брюллова, «Боярыня Морозова» и другие картины В. Сурикова, «Бурлаки на Волге» И. Репина;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развитии исторического жанра в творчестве отечественных художников ХХ в.;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объяснять, почему произведения на библейские, мифологические темы, сюжеты об античных героях принято относить к историческому жанру;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узнавать и называть авторов таких произведений, как «Давид» Микеланджело, «Весна»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С. Боттичелли;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157DC9D3" w14:textId="77777777"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Библейские темы в изобразительном искусстве: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значении библейских сюжетов в истории культуры и узнавать сюжеты Священной истории в произведениях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великих — вечных тем в искусстве на основе сюжетов Библии как «духовную ось», соединяющую жизненные позиции разных поколений;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знать, объяснять содержание, узнавать произведения великих европейских художников на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библейские темы, такие как «Сикстинская мадонна» Рафаэля, «Тайная вечеря» Леонардо да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Винчи,«Возвращение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блудного сына» и «Святое семейство» Рембрандта и др.; в скульптуре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Пьета»Микеланджело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картинах на библейские темы в истории русского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рассказывать о содержании знаменитых русских картин на библейские темы, таких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как«Явление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Христа народу» А. Иванова, «Христос в пустыне» И. Крамского, «Тайная вечеря» Н.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,«Христос и грешница» В. Поленова и др.;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смысловом различии между иконой и картиной на библейские темы;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знания о русской иконописи, о великих русских иконописцах: Андрее Рублёве, Феофане Греке, Дионисии;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искусство древнерусской иконописи как уникальное и высокое достижение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отечественной культуры;</w:t>
      </w:r>
    </w:p>
    <w:p w14:paraId="15B456E8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64" w:bottom="318" w:left="666" w:header="720" w:footer="720" w:gutter="0"/>
          <w:cols w:space="720" w:equalWidth="0">
            <w:col w:w="10570" w:space="0"/>
          </w:cols>
          <w:docGrid w:linePitch="360"/>
        </w:sectPr>
      </w:pPr>
    </w:p>
    <w:p w14:paraId="4276BF0C" w14:textId="77777777"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14:paraId="608C151C" w14:textId="77777777" w:rsidR="008935BB" w:rsidRPr="003E2DF3" w:rsidRDefault="003E2DF3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творческий и деятельный характер восприятия произведений искусства на основе художественной культуры зрителя;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рассуждать о месте и значении изобразительного искусства в культуре, в жизни общества, в жизни человека.</w:t>
      </w:r>
    </w:p>
    <w:p w14:paraId="7912C6A2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906" w:bottom="1440" w:left="666" w:header="720" w:footer="720" w:gutter="0"/>
          <w:cols w:space="720" w:equalWidth="0">
            <w:col w:w="10328" w:space="0"/>
          </w:cols>
          <w:docGrid w:linePitch="360"/>
        </w:sectPr>
      </w:pPr>
    </w:p>
    <w:p w14:paraId="605B3188" w14:textId="77777777" w:rsidR="008935BB" w:rsidRPr="003E2DF3" w:rsidRDefault="008935BB">
      <w:pPr>
        <w:autoSpaceDE w:val="0"/>
        <w:autoSpaceDN w:val="0"/>
        <w:spacing w:after="64" w:line="220" w:lineRule="exact"/>
        <w:rPr>
          <w:lang w:val="ru-RU"/>
        </w:rPr>
      </w:pPr>
    </w:p>
    <w:p w14:paraId="258811D7" w14:textId="77777777" w:rsidR="008935BB" w:rsidRPr="003E2DF3" w:rsidRDefault="003E2DF3">
      <w:pPr>
        <w:autoSpaceDE w:val="0"/>
        <w:autoSpaceDN w:val="0"/>
        <w:spacing w:after="250" w:line="233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  <w:t xml:space="preserve">ТЕМАТИЧЕСКОЕ ПЛАНИРОВАНИЕ МОДУЛЯ «ЖИВОПИСЬ, ГРАФИКА, СКУЛЬПТУРА» </w:t>
      </w:r>
    </w:p>
    <w:tbl>
      <w:tblPr>
        <w:tblW w:w="1573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1428"/>
        <w:gridCol w:w="4394"/>
        <w:gridCol w:w="2126"/>
        <w:gridCol w:w="3403"/>
      </w:tblGrid>
      <w:tr w:rsidR="008935BB" w14:paraId="454D4513" w14:textId="77777777" w:rsidTr="005C71EC">
        <w:trPr>
          <w:trHeight w:hRule="exact" w:val="33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11A01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п/п</w:t>
            </w:r>
          </w:p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F7B58" w14:textId="77777777" w:rsidR="008935BB" w:rsidRPr="003E2DF3" w:rsidRDefault="003E2DF3">
            <w:pPr>
              <w:autoSpaceDE w:val="0"/>
              <w:autoSpaceDN w:val="0"/>
              <w:spacing w:before="76" w:after="0" w:line="247" w:lineRule="auto"/>
              <w:ind w:left="70" w:right="210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Наименование разделов и тем программы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BB6DC" w14:textId="77777777"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часов</w:t>
            </w:r>
            <w:proofErr w:type="spellEnd"/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2F23B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изучения</w:t>
            </w:r>
            <w:proofErr w:type="spellEnd"/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3B93F" w14:textId="77777777"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деятельности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66A5E" w14:textId="77777777" w:rsidR="008935BB" w:rsidRDefault="003E2DF3">
            <w:pPr>
              <w:autoSpaceDE w:val="0"/>
              <w:autoSpaceDN w:val="0"/>
              <w:spacing w:before="76" w:after="0" w:line="247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контроля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B991A" w14:textId="77777777"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ресурсы</w:t>
            </w:r>
            <w:proofErr w:type="spellEnd"/>
          </w:p>
        </w:tc>
      </w:tr>
      <w:tr w:rsidR="008935BB" w14:paraId="54FC9388" w14:textId="77777777" w:rsidTr="005C71EC">
        <w:trPr>
          <w:trHeight w:hRule="exact" w:val="526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072" w14:textId="77777777" w:rsidR="008935BB" w:rsidRDefault="008935BB"/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A763" w14:textId="77777777" w:rsidR="008935BB" w:rsidRDefault="008935BB"/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04FDD" w14:textId="77777777" w:rsidR="008935BB" w:rsidRDefault="003E2DF3">
            <w:pPr>
              <w:autoSpaceDE w:val="0"/>
              <w:autoSpaceDN w:val="0"/>
              <w:spacing w:before="7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всего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4B564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работы</w:t>
            </w:r>
            <w:proofErr w:type="spell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F8A94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работы</w:t>
            </w:r>
            <w:proofErr w:type="spellEnd"/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3406" w14:textId="77777777" w:rsidR="008935BB" w:rsidRDefault="008935BB"/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7F01" w14:textId="77777777" w:rsidR="008935BB" w:rsidRDefault="008935BB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2561" w14:textId="77777777" w:rsidR="008935BB" w:rsidRDefault="008935BB"/>
        </w:tc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AFD1" w14:textId="77777777" w:rsidR="008935BB" w:rsidRDefault="008935BB"/>
        </w:tc>
      </w:tr>
      <w:tr w:rsidR="008935BB" w:rsidRPr="00C27C47" w14:paraId="44A45DDA" w14:textId="77777777" w:rsidTr="002B2AB4">
        <w:trPr>
          <w:trHeight w:hRule="exact" w:val="338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4A17E" w14:textId="77777777" w:rsidR="008935BB" w:rsidRPr="003E2DF3" w:rsidRDefault="003E2DF3">
            <w:pPr>
              <w:autoSpaceDE w:val="0"/>
              <w:autoSpaceDN w:val="0"/>
              <w:spacing w:before="74" w:after="0" w:line="230" w:lineRule="auto"/>
              <w:ind w:left="6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1. Общие сведения о видах искусства</w:t>
            </w:r>
          </w:p>
        </w:tc>
      </w:tr>
      <w:tr w:rsidR="008935BB" w14:paraId="3DEBC352" w14:textId="77777777" w:rsidTr="005C71EC">
        <w:trPr>
          <w:trHeight w:hRule="exact" w:val="301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1506E" w14:textId="77777777"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77CCD" w14:textId="77777777"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70" w:right="118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Искусство — его виды и их роль в жизни людей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BB397" w14:textId="77777777"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59002" w14:textId="77777777"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262A2" w14:textId="77777777"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ECCBF" w14:textId="77777777" w:rsidR="008935BB" w:rsidRPr="002B2AB4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06.09.</w:t>
            </w:r>
            <w:r w:rsidR="002B2AB4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09.09.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1AACE" w14:textId="77777777"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Называть пространственные и временные виды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Объяснять, в чём состоит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различиевременных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и пространственных видов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три группы пространственных искусств: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изобразительные, конструктивные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декоративные, объяснять их различное назначение в жизни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Уметь определять, к какому виду искусства относится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Уметь рассуждать о роли зрителя в жизни искусства,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зрительских умениях, зрительской культуре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итворческой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деятельности зрителя;•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обучению;•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27E7F" w14:textId="77777777"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BA9ED" w14:textId="77777777" w:rsidR="008935BB" w:rsidRPr="00A3190A" w:rsidRDefault="00A3190A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8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https://resh.edu.ru/subject/lesson/7876/start/313843/</w:t>
              </w:r>
            </w:hyperlink>
          </w:p>
          <w:p w14:paraId="6EC2B021" w14:textId="77777777" w:rsidR="00A3190A" w:rsidRPr="00A3190A" w:rsidRDefault="00A3190A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2B2AB4" w:rsidRPr="00C27C47" w14:paraId="2E5744E9" w14:textId="77777777" w:rsidTr="002B2AB4">
        <w:trPr>
          <w:trHeight w:hRule="exact" w:val="439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0F8D5" w14:textId="77777777" w:rsidR="002B2AB4" w:rsidRDefault="002B2AB4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2. Язык изобразительного искусства и его выразительные средства</w:t>
            </w:r>
          </w:p>
          <w:p w14:paraId="5846C743" w14:textId="77777777" w:rsidR="002B2AB4" w:rsidRPr="002B2AB4" w:rsidRDefault="002B2AB4" w:rsidP="002B2AB4">
            <w:pPr>
              <w:rPr>
                <w:rFonts w:ascii="Times New Roman" w:eastAsia="Times New Roman" w:hAnsi="Times New Roman"/>
                <w:sz w:val="15"/>
                <w:lang w:val="ru-RU"/>
              </w:rPr>
            </w:pPr>
          </w:p>
        </w:tc>
      </w:tr>
      <w:tr w:rsidR="002B2AB4" w:rsidRPr="002B2AB4" w14:paraId="0C9CCD03" w14:textId="77777777" w:rsidTr="005C71EC">
        <w:trPr>
          <w:trHeight w:hRule="exact" w:val="2671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B63E0" w14:textId="77777777" w:rsidR="002B2AB4" w:rsidRDefault="002B2AB4" w:rsidP="002B2AB4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38249" w14:textId="77777777" w:rsidR="002B2AB4" w:rsidRPr="003E2DF3" w:rsidRDefault="002B2AB4" w:rsidP="002B2AB4">
            <w:pPr>
              <w:autoSpaceDE w:val="0"/>
              <w:autoSpaceDN w:val="0"/>
              <w:spacing w:before="74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Живописные,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скульптурные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художественные материалы и их особые свойства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9F24E" w14:textId="77777777"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14E43" w14:textId="77777777"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43576" w14:textId="77777777"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3B088" w14:textId="77777777" w:rsidR="002B2AB4" w:rsidRDefault="002B2AB4" w:rsidP="002B2AB4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13.09.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2 16.09.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821E2" w14:textId="77777777" w:rsidR="002B2AB4" w:rsidRPr="002B2AB4" w:rsidRDefault="002B2AB4" w:rsidP="002B2AB4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Называть и характеризовать традиционные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художественные материалы для графики, живописи,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скульптуры при восприятии художественных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выразительные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различных художественных материалов при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создании художественного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роль материала в создании художественного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образа;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891BA" w14:textId="77777777" w:rsidR="002B2AB4" w:rsidRDefault="002B2AB4" w:rsidP="002B2AB4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B5001" w14:textId="77777777" w:rsidR="002B2AB4" w:rsidRPr="00A3190A" w:rsidRDefault="00A3190A" w:rsidP="002B2AB4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9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https://resh.edu.ru/subject/lesson/7876/start/313843/</w:t>
              </w:r>
            </w:hyperlink>
          </w:p>
          <w:p w14:paraId="6DA9227B" w14:textId="77777777" w:rsidR="00A3190A" w:rsidRPr="00A3190A" w:rsidRDefault="00A3190A" w:rsidP="002B2AB4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2B2AB4" w:rsidRPr="002B2AB4" w14:paraId="061EE825" w14:textId="77777777" w:rsidTr="005C71EC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1972C" w14:textId="77777777" w:rsidR="002B2AB4" w:rsidRDefault="002B2AB4" w:rsidP="002B2AB4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15DD4" w14:textId="77777777" w:rsidR="002B2AB4" w:rsidRPr="003E2DF3" w:rsidRDefault="002B2AB4" w:rsidP="002B2AB4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Рисунок —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основа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изобразительного искусства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мастерства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художника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98F1E" w14:textId="77777777"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44A8A" w14:textId="77777777"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C6566" w14:textId="77777777" w:rsidR="002B2AB4" w:rsidRDefault="002B2AB4" w:rsidP="002B2AB4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AEF06" w14:textId="77777777" w:rsidR="002B2AB4" w:rsidRDefault="002B2AB4" w:rsidP="002B2AB4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19.09.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23.09.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05B0C" w14:textId="77777777" w:rsidR="002B2AB4" w:rsidRPr="003E2DF3" w:rsidRDefault="002B2AB4" w:rsidP="002B2AB4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Различать виды рисунка по их целям и художественным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задачам.;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Участвовать в обсуждении выразительности и художественности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различных видов рисунков мастеров.;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начальными навыками рисунка с натуры.;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Учиться рассматривать,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сравнивать и обобщать пространственные формы.;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композиции в рисунке, размещения рисунка в листе.;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Овладевать навыками работы графическими материалами;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1B918" w14:textId="77777777" w:rsidR="002B2AB4" w:rsidRDefault="002B2AB4" w:rsidP="002B2AB4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6B079" w14:textId="77777777" w:rsidR="002B2AB4" w:rsidRPr="00A3190A" w:rsidRDefault="00A3190A" w:rsidP="002B2AB4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0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https://resh.edu.ru/subject/lesson/7877/start/277317/</w:t>
              </w:r>
            </w:hyperlink>
          </w:p>
          <w:p w14:paraId="2C5CFB3C" w14:textId="77777777" w:rsidR="00A3190A" w:rsidRPr="00A3190A" w:rsidRDefault="00A3190A" w:rsidP="002B2AB4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14:paraId="7284ECAF" w14:textId="77777777" w:rsidTr="005C71EC">
        <w:trPr>
          <w:trHeight w:hRule="exact" w:val="2135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C8185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2.3.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1C05A" w14:textId="77777777" w:rsidR="005C71EC" w:rsidRDefault="005C71EC" w:rsidP="005C71EC">
            <w:pPr>
              <w:autoSpaceDE w:val="0"/>
              <w:autoSpaceDN w:val="0"/>
              <w:spacing w:before="74" w:after="0" w:line="250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Выразительные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возможности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линии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D3243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DE796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A6EFD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09F60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26.09.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30.09.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1EF9F3" w14:textId="77777777"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Рассматривать и анализировать линейные рисунки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известных художников.;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различные виды линейных рисунков.; Объяснять, что такое ритм и его значение в создании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Выполнить линейный рисунок на заданную тему;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обучению;•;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78B1D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094FA" w14:textId="77777777" w:rsidR="005C71EC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1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https://resh.edu.ru/subject/lesson/7877/start/277317/</w:t>
              </w:r>
            </w:hyperlink>
          </w:p>
          <w:p w14:paraId="7C70128F" w14:textId="77777777"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14:paraId="06021D66" w14:textId="77777777" w:rsidTr="005C71EC">
        <w:trPr>
          <w:trHeight w:hRule="exact" w:val="18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8F5C6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9A50A" w14:textId="77777777" w:rsidR="005C71EC" w:rsidRDefault="005C71EC" w:rsidP="005C71EC">
            <w:pPr>
              <w:autoSpaceDE w:val="0"/>
              <w:autoSpaceDN w:val="0"/>
              <w:spacing w:before="74" w:after="0" w:line="250" w:lineRule="auto"/>
              <w:ind w:left="70" w:right="510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Тёмное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—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светлое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—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тональные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отношения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BD5111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BCA52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DA120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B33B2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03.10.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07.10.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B2329" w14:textId="77777777"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Овладеть представлениями о пятне как об одном из основных средств изображения.;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понятия«тон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», «тональная шкала», «тональные </w:t>
            </w:r>
            <w:r w:rsidRPr="003E2DF3">
              <w:rPr>
                <w:lang w:val="ru-RU"/>
              </w:rPr>
              <w:br/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отношения»,«тональный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контраст».;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Иметь практические навыки изображения карандашами разной жёсткости;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обучению;•;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09A28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6EE8F" w14:textId="77777777" w:rsidR="005C71EC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2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https://resh.edu.ru/subject/lesson/7877/start/277317/</w:t>
              </w:r>
            </w:hyperlink>
          </w:p>
          <w:p w14:paraId="7D6AD1DE" w14:textId="77777777"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14:paraId="1EB10FC5" w14:textId="77777777" w:rsidTr="005C71EC">
        <w:trPr>
          <w:trHeight w:hRule="exact" w:val="210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E8D53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2.5.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076A2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Основы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цветоведения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3D149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0AC57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0891B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8A241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10.10.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14.10.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58276" w14:textId="77777777" w:rsidR="005C71EC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значения понятий «основные цвета», «составные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цвета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,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«дополнительные цвета».;</w:t>
            </w:r>
          </w:p>
          <w:p w14:paraId="539AC39B" w14:textId="77777777"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Характеризовать физическую природу цвета.;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цветовой круг как таблицу основных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цветовых отношений.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Различать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основные и составные цвета.;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Определять дополнительные цвета.;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Овладевать навыком составления разных оттенков цвета;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4EE9DF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6F04AD" w14:textId="77777777" w:rsidR="005C71EC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3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https://resh.edu.ru/subject/lesson/7878/start/308911/</w:t>
              </w:r>
            </w:hyperlink>
          </w:p>
          <w:p w14:paraId="7F1333A4" w14:textId="77777777"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14:paraId="7E3998C4" w14:textId="77777777" w:rsidTr="005C71EC">
        <w:trPr>
          <w:trHeight w:hRule="exact" w:val="199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6AF58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2.6.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16DFA" w14:textId="77777777" w:rsidR="005C71EC" w:rsidRPr="003E2DF3" w:rsidRDefault="005C71EC" w:rsidP="005C71EC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Цвет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выразительное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средство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изобразительном искусстве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4F3B3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5F8BD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434EA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ECF13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17.10.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21.10.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ACC1D" w14:textId="77777777"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Объяснять понятия</w:t>
            </w:r>
            <w:r>
              <w:rPr>
                <w:lang w:val="ru-RU"/>
              </w:rPr>
              <w:t xml:space="preserve"> 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«цветовые отношения», «тёплые и холодные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цвета»,«цветовой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контраст»,«локальный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цвет».;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навыком колористического восприятия художественных произведений.;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Проводить эстетический анализ произведений живописи.;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Овладевать навыками живописного изображения;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567ED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0BE71" w14:textId="77777777" w:rsidR="005C71EC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4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https://resh.edu.ru/subject/lesson/7878/start/308911/</w:t>
              </w:r>
            </w:hyperlink>
          </w:p>
          <w:p w14:paraId="6BF702F6" w14:textId="77777777"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14:paraId="16CD0B68" w14:textId="77777777" w:rsidTr="005C71EC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68BB8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2.7.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AD6B4" w14:textId="77777777" w:rsidR="005C71EC" w:rsidRDefault="005C71EC" w:rsidP="005C71EC">
            <w:pPr>
              <w:autoSpaceDE w:val="0"/>
              <w:autoSpaceDN w:val="0"/>
              <w:spacing w:before="74" w:after="0" w:line="250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Выразительные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средства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скульптуры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1B8E76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511E5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C4D8B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78EB0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24.10.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28.10.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9AA77" w14:textId="77777777"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основные виды скульптурных изображений и 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назначение в жизни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Определять основные скульптурные материалы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произведениях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Осваивать навыки создания художественной выразительности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объёмном изображении;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обучению;• ценностные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активное участие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социально-значимой деятельности.;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D575F" w14:textId="77777777" w:rsidR="005C71EC" w:rsidRDefault="005C71EC" w:rsidP="005C71EC">
            <w:pPr>
              <w:autoSpaceDE w:val="0"/>
              <w:autoSpaceDN w:val="0"/>
              <w:spacing w:before="74" w:after="0" w:line="25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D9D92" w14:textId="77777777" w:rsidR="005C71EC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5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https://resh.edu.ru/subject/lesson/7879/start/308939/</w:t>
              </w:r>
            </w:hyperlink>
          </w:p>
          <w:p w14:paraId="7322BD82" w14:textId="77777777"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14:paraId="250215A2" w14:textId="77777777" w:rsidTr="005C71EC">
        <w:trPr>
          <w:trHeight w:hRule="exact" w:val="43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B4CE7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lastRenderedPageBreak/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Жанры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изобразительного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искусства</w:t>
            </w:r>
            <w:proofErr w:type="spellEnd"/>
          </w:p>
        </w:tc>
      </w:tr>
      <w:tr w:rsidR="005C71EC" w:rsidRPr="002B2AB4" w14:paraId="798A2551" w14:textId="77777777" w:rsidTr="005C71EC">
        <w:trPr>
          <w:trHeight w:hRule="exact" w:val="155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4A7EA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3.1.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AA176" w14:textId="77777777" w:rsidR="005C71EC" w:rsidRPr="003E2DF3" w:rsidRDefault="005C71EC" w:rsidP="005C71EC">
            <w:pPr>
              <w:autoSpaceDE w:val="0"/>
              <w:autoSpaceDN w:val="0"/>
              <w:spacing w:before="74" w:after="0" w:line="250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Жанровая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система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изобразительном искусстве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10375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E864E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34044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55A0D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07.11.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11.11.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C8D66" w14:textId="77777777"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</w:t>
            </w:r>
            <w:proofErr w:type="spellStart"/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понятие«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жанры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в изобразительном искусстве».;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Перечислять жанры изобразительного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разницу между предметом изображения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содержанием произведения искусства;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95261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A2249" w14:textId="77777777" w:rsidR="005C71EC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16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https://resh.edu.ru/subject/lesson/7891/start/308967/</w:t>
              </w:r>
            </w:hyperlink>
          </w:p>
          <w:p w14:paraId="40723C90" w14:textId="77777777" w:rsidR="00A3190A" w:rsidRPr="00A3190A" w:rsidRDefault="00A3190A" w:rsidP="005C71E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5C71EC" w:rsidRPr="002B2AB4" w14:paraId="35ED02E4" w14:textId="77777777" w:rsidTr="005C71EC">
        <w:trPr>
          <w:trHeight w:hRule="exact" w:val="419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69FCB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Натюрморт</w:t>
            </w:r>
            <w:proofErr w:type="spellEnd"/>
          </w:p>
        </w:tc>
      </w:tr>
      <w:tr w:rsidR="005C71EC" w:rsidRPr="002B2AB4" w14:paraId="2B09C676" w14:textId="77777777" w:rsidTr="00A3190A">
        <w:trPr>
          <w:trHeight w:hRule="exact" w:val="240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4BDFE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998F5" w14:textId="77777777" w:rsidR="005C71EC" w:rsidRPr="003E2DF3" w:rsidRDefault="005C71EC" w:rsidP="005C71EC">
            <w:pPr>
              <w:autoSpaceDE w:val="0"/>
              <w:autoSpaceDN w:val="0"/>
              <w:spacing w:before="74" w:after="0" w:line="250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объёмного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предмета 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плоскости листа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DC71F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CBB1D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332FB" w14:textId="77777777" w:rsidR="005C71EC" w:rsidRDefault="005C71EC" w:rsidP="005C71E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B7B34D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14.11.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18.11.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6954B" w14:textId="77777777" w:rsidR="005C71EC" w:rsidRPr="003E2DF3" w:rsidRDefault="005C71EC" w:rsidP="005C71E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об изображении предметного мира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истории искусства и о появлении жанра натюрморта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европейском и отечественном искусстве.;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Осваивать правила линейной перспективы при рисовании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геометрических тел.; Линейное построение предмета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пространстве.; Освоить правила перспективных сокращений.;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Изображать окружности в перспективе.;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Рисовать геометрические тела на основе правил линейной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перспективы;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A560F" w14:textId="77777777" w:rsidR="005C71EC" w:rsidRDefault="005C71EC" w:rsidP="005C71EC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44202" w14:textId="77777777" w:rsidR="00A3190A" w:rsidRPr="00A3190A" w:rsidRDefault="00A3190A" w:rsidP="00A3190A">
            <w:pPr>
              <w:rPr>
                <w:w w:val="101"/>
                <w:sz w:val="16"/>
                <w:szCs w:val="16"/>
              </w:rPr>
            </w:pPr>
            <w:hyperlink r:id="rId17" w:history="1">
              <w:r w:rsidRPr="00A71114">
                <w:rPr>
                  <w:rStyle w:val="aff8"/>
                  <w:w w:val="101"/>
                  <w:sz w:val="16"/>
                  <w:szCs w:val="16"/>
                </w:rPr>
                <w:t>https://resh.edu.ru/subject/lesson/7881/start/277373/</w:t>
              </w:r>
            </w:hyperlink>
            <w:r w:rsidR="005C71EC" w:rsidRPr="00A3190A">
              <w:rPr>
                <w:w w:val="101"/>
                <w:sz w:val="16"/>
                <w:szCs w:val="16"/>
              </w:rPr>
              <w:t xml:space="preserve"> </w:t>
            </w:r>
          </w:p>
          <w:p w14:paraId="13A52849" w14:textId="77777777" w:rsidR="005C71EC" w:rsidRPr="00A3190A" w:rsidRDefault="005C71EC" w:rsidP="00A3190A">
            <w:pPr>
              <w:rPr>
                <w:w w:val="101"/>
                <w:sz w:val="16"/>
                <w:szCs w:val="16"/>
              </w:rPr>
            </w:pPr>
            <w:r w:rsidRPr="00A3190A">
              <w:rPr>
                <w:sz w:val="16"/>
                <w:szCs w:val="16"/>
              </w:rPr>
              <w:br/>
            </w:r>
            <w:hyperlink r:id="rId18" w:history="1">
              <w:r w:rsidR="00A3190A" w:rsidRPr="00A71114">
                <w:rPr>
                  <w:rStyle w:val="aff8"/>
                  <w:w w:val="101"/>
                  <w:sz w:val="16"/>
                  <w:szCs w:val="16"/>
                </w:rPr>
                <w:t>https://www.youtube.com/watch?v=KqJ8rb57ynM&amp;feature=emb_logo</w:t>
              </w:r>
            </w:hyperlink>
          </w:p>
          <w:p w14:paraId="42073F07" w14:textId="77777777" w:rsidR="00A3190A" w:rsidRPr="00A3190A" w:rsidRDefault="00A3190A" w:rsidP="00A3190A">
            <w:pPr>
              <w:rPr>
                <w:sz w:val="16"/>
                <w:szCs w:val="16"/>
              </w:rPr>
            </w:pPr>
          </w:p>
        </w:tc>
      </w:tr>
      <w:tr w:rsidR="00A3190A" w:rsidRPr="002B2AB4" w14:paraId="17FAFB3F" w14:textId="77777777" w:rsidTr="005C71EC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F6B51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4E316" w14:textId="77777777" w:rsidR="00A3190A" w:rsidRDefault="00A3190A" w:rsidP="00A3190A">
            <w:pPr>
              <w:autoSpaceDE w:val="0"/>
              <w:autoSpaceDN w:val="0"/>
              <w:spacing w:before="74" w:after="0" w:line="250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предмета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сложной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формы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8829B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75651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72B62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80CCB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21.11.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25.11.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F9871" w14:textId="77777777"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Выявлять конструкцию предмета через соотношение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простых геометрических фигур.; Рисовать сложную форму предмета (силуэт) как соотношение простых геометрических фигур, соблюдая их пропорции.;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Рисовать конструкции из нескольких геометрических тел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разной формы;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0818F0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1B2FD" w14:textId="77777777" w:rsidR="00A3190A" w:rsidRPr="00A3190A" w:rsidRDefault="00A3190A" w:rsidP="00A3190A">
            <w:pPr>
              <w:rPr>
                <w:w w:val="101"/>
                <w:sz w:val="16"/>
                <w:szCs w:val="16"/>
              </w:rPr>
            </w:pPr>
            <w:hyperlink r:id="rId19" w:history="1">
              <w:r w:rsidRPr="00A71114">
                <w:rPr>
                  <w:rStyle w:val="aff8"/>
                  <w:w w:val="101"/>
                  <w:sz w:val="16"/>
                  <w:szCs w:val="16"/>
                </w:rPr>
                <w:t>https://resh.edu.ru/subject/lesson/7881/start/277373/</w:t>
              </w:r>
            </w:hyperlink>
            <w:r w:rsidRPr="00A3190A">
              <w:rPr>
                <w:w w:val="101"/>
                <w:sz w:val="16"/>
                <w:szCs w:val="16"/>
              </w:rPr>
              <w:t xml:space="preserve"> </w:t>
            </w:r>
          </w:p>
          <w:p w14:paraId="752C5ADD" w14:textId="77777777" w:rsidR="00A3190A" w:rsidRPr="00A3190A" w:rsidRDefault="00A3190A" w:rsidP="00A3190A">
            <w:pPr>
              <w:rPr>
                <w:w w:val="101"/>
                <w:sz w:val="16"/>
                <w:szCs w:val="16"/>
              </w:rPr>
            </w:pPr>
            <w:r w:rsidRPr="00A3190A">
              <w:rPr>
                <w:sz w:val="16"/>
                <w:szCs w:val="16"/>
              </w:rPr>
              <w:br/>
            </w:r>
            <w:hyperlink r:id="rId20" w:history="1">
              <w:r w:rsidRPr="00A71114">
                <w:rPr>
                  <w:rStyle w:val="aff8"/>
                  <w:w w:val="101"/>
                  <w:sz w:val="16"/>
                  <w:szCs w:val="16"/>
                </w:rPr>
                <w:t>https://www.youtube.com/watch?v=_KZVuYcQ8gk&amp;feature=emb_logo</w:t>
              </w:r>
            </w:hyperlink>
          </w:p>
          <w:p w14:paraId="41A6D103" w14:textId="77777777" w:rsidR="00A3190A" w:rsidRPr="00A3190A" w:rsidRDefault="00A3190A" w:rsidP="00A3190A">
            <w:pPr>
              <w:rPr>
                <w:sz w:val="16"/>
                <w:szCs w:val="16"/>
              </w:rPr>
            </w:pPr>
          </w:p>
          <w:p w14:paraId="37AD3C54" w14:textId="77777777" w:rsidR="00A3190A" w:rsidRPr="00A3190A" w:rsidRDefault="00A3190A" w:rsidP="00A3190A">
            <w:pPr>
              <w:rPr>
                <w:w w:val="101"/>
                <w:sz w:val="16"/>
                <w:szCs w:val="16"/>
              </w:rPr>
            </w:pPr>
            <w:hyperlink r:id="rId21" w:history="1">
              <w:r w:rsidRPr="00A71114">
                <w:rPr>
                  <w:rStyle w:val="aff8"/>
                  <w:w w:val="101"/>
                  <w:sz w:val="16"/>
                  <w:szCs w:val="16"/>
                </w:rPr>
                <w:t>https://www.youtube.com/watch?v=NwBa-_Zd_vY&amp;feature=emb_logo</w:t>
              </w:r>
            </w:hyperlink>
          </w:p>
          <w:p w14:paraId="0BF02CFF" w14:textId="77777777" w:rsidR="00A3190A" w:rsidRPr="00A3190A" w:rsidRDefault="00A3190A" w:rsidP="00A3190A">
            <w:pPr>
              <w:rPr>
                <w:sz w:val="16"/>
                <w:szCs w:val="16"/>
              </w:rPr>
            </w:pPr>
          </w:p>
        </w:tc>
      </w:tr>
      <w:tr w:rsidR="00A3190A" w:rsidRPr="002B2AB4" w14:paraId="34690E3D" w14:textId="77777777" w:rsidTr="005C71EC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8553BD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A47D0" w14:textId="77777777" w:rsidR="00A3190A" w:rsidRPr="003E2DF3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Свет и тень.</w:t>
            </w:r>
          </w:p>
          <w:p w14:paraId="79D1BB58" w14:textId="77777777" w:rsidR="00A3190A" w:rsidRPr="003E2DF3" w:rsidRDefault="00A3190A" w:rsidP="00A3190A">
            <w:pPr>
              <w:autoSpaceDE w:val="0"/>
              <w:autoSpaceDN w:val="0"/>
              <w:spacing w:before="20" w:after="0" w:line="250" w:lineRule="auto"/>
              <w:ind w:left="70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Правила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светотеневого изображения предмета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D156D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BFD8B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A9C95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5C6DD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28.11.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02.12.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AD1BD" w14:textId="77777777"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Знать понятия «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свет»,«блик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», «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полутень»,«собственная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тень»,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«рефлекс», «падающая тень».;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правила графического изображения объёмного тела с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разделением его формы на освещённую и теневую стороны;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D4E79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859E4" w14:textId="77777777" w:rsidR="00A3190A" w:rsidRPr="00A3190A" w:rsidRDefault="00A3190A" w:rsidP="00A3190A">
            <w:pPr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</w:pPr>
            <w:hyperlink r:id="rId22" w:history="1">
              <w:r w:rsidRPr="00A71114">
                <w:rPr>
                  <w:rStyle w:val="aff8"/>
                  <w:sz w:val="16"/>
                  <w:szCs w:val="16"/>
                </w:rPr>
                <w:t>https://www.youtube.com/watch?v=DWNAdW8YovQ&amp;feature=emb_logo</w:t>
              </w:r>
            </w:hyperlink>
            <w:r w:rsidRPr="00A3190A"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  <w:t xml:space="preserve"> </w:t>
            </w:r>
          </w:p>
          <w:p w14:paraId="052D42D1" w14:textId="77777777" w:rsidR="00A3190A" w:rsidRPr="00A3190A" w:rsidRDefault="00A3190A" w:rsidP="00A3190A">
            <w:pPr>
              <w:rPr>
                <w:sz w:val="16"/>
                <w:szCs w:val="16"/>
              </w:rPr>
            </w:pPr>
            <w:r w:rsidRPr="00A3190A"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  <w:t>https://resh.edu.ru/subject/lesson/7883/start/280367/</w:t>
            </w:r>
          </w:p>
        </w:tc>
      </w:tr>
      <w:tr w:rsidR="00A3190A" w:rsidRPr="00A3190A" w14:paraId="7445FA4C" w14:textId="77777777" w:rsidTr="00A3190A">
        <w:trPr>
          <w:trHeight w:hRule="exact" w:val="256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40A7C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4.4.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30618" w14:textId="77777777" w:rsidR="00A3190A" w:rsidRDefault="00A3190A" w:rsidP="00A3190A">
            <w:pPr>
              <w:autoSpaceDE w:val="0"/>
              <w:autoSpaceDN w:val="0"/>
              <w:spacing w:before="74" w:after="0" w:line="250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Рисунок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натюрморта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графическими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материалами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DB8C2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5D5DA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9CAD6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747E4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05.12.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09.12.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DA8A1" w14:textId="77777777" w:rsidR="00A3190A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первичные умения графического изображения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натюрморта с натуры или по представлению.;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размещения изображения на листе, пропорционального соотношения предметов в изображении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натюрморта.;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графического рисунка и опытом создания творческого натюрморта в графических техниках.; </w:t>
            </w:r>
          </w:p>
          <w:p w14:paraId="173B082D" w14:textId="77777777" w:rsidR="00A3190A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Рассматривать произведения художников-графиков.;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Узнать об особенностях графических техник;</w:t>
            </w:r>
          </w:p>
          <w:p w14:paraId="4EB55819" w14:textId="77777777"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1A84D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2570F" w14:textId="77777777" w:rsidR="00A3190A" w:rsidRPr="00A3190A" w:rsidRDefault="00A3190A" w:rsidP="00A3190A">
            <w:pPr>
              <w:rPr>
                <w:w w:val="101"/>
                <w:sz w:val="16"/>
                <w:szCs w:val="16"/>
              </w:rPr>
            </w:pPr>
            <w:hyperlink r:id="rId23" w:history="1">
              <w:r w:rsidRPr="00A71114">
                <w:rPr>
                  <w:rStyle w:val="aff8"/>
                  <w:w w:val="101"/>
                  <w:sz w:val="16"/>
                  <w:szCs w:val="16"/>
                </w:rPr>
                <w:t>https://www.youtube.com/watch?v=CLSna34q9Mk&amp;feature=emb_logo</w:t>
              </w:r>
            </w:hyperlink>
            <w:r w:rsidRPr="00A3190A">
              <w:rPr>
                <w:w w:val="101"/>
                <w:sz w:val="16"/>
                <w:szCs w:val="16"/>
              </w:rPr>
              <w:t xml:space="preserve"> </w:t>
            </w:r>
          </w:p>
          <w:p w14:paraId="2EF2A00F" w14:textId="77777777" w:rsidR="00A3190A" w:rsidRPr="00A3190A" w:rsidRDefault="00A3190A" w:rsidP="00A3190A">
            <w:pPr>
              <w:rPr>
                <w:w w:val="101"/>
                <w:sz w:val="16"/>
                <w:szCs w:val="16"/>
              </w:rPr>
            </w:pPr>
          </w:p>
          <w:p w14:paraId="2CF32F79" w14:textId="77777777" w:rsidR="00A3190A" w:rsidRPr="00A3190A" w:rsidRDefault="00A3190A" w:rsidP="00A3190A">
            <w:pPr>
              <w:rPr>
                <w:w w:val="101"/>
                <w:sz w:val="16"/>
                <w:szCs w:val="16"/>
              </w:rPr>
            </w:pPr>
            <w:hyperlink r:id="rId24" w:history="1">
              <w:r w:rsidRPr="00A71114">
                <w:rPr>
                  <w:rStyle w:val="aff8"/>
                  <w:w w:val="101"/>
                  <w:sz w:val="16"/>
                  <w:szCs w:val="16"/>
                </w:rPr>
                <w:t>https</w:t>
              </w:r>
              <w:r w:rsidRPr="00A3190A">
                <w:rPr>
                  <w:rStyle w:val="aff8"/>
                  <w:w w:val="101"/>
                  <w:sz w:val="16"/>
                  <w:szCs w:val="16"/>
                </w:rPr>
                <w:t>://</w:t>
              </w:r>
              <w:r w:rsidRPr="00A71114">
                <w:rPr>
                  <w:rStyle w:val="aff8"/>
                  <w:w w:val="101"/>
                  <w:sz w:val="16"/>
                  <w:szCs w:val="16"/>
                </w:rPr>
                <w:t>www</w:t>
              </w:r>
              <w:r w:rsidRPr="00A3190A">
                <w:rPr>
                  <w:rStyle w:val="aff8"/>
                  <w:w w:val="101"/>
                  <w:sz w:val="16"/>
                  <w:szCs w:val="16"/>
                </w:rPr>
                <w:t>.</w:t>
              </w:r>
              <w:r w:rsidRPr="00A71114">
                <w:rPr>
                  <w:rStyle w:val="aff8"/>
                  <w:w w:val="101"/>
                  <w:sz w:val="16"/>
                  <w:szCs w:val="16"/>
                </w:rPr>
                <w:t>youtube</w:t>
              </w:r>
              <w:r w:rsidRPr="00A3190A">
                <w:rPr>
                  <w:rStyle w:val="aff8"/>
                  <w:w w:val="101"/>
                  <w:sz w:val="16"/>
                  <w:szCs w:val="16"/>
                </w:rPr>
                <w:t>.</w:t>
              </w:r>
              <w:r w:rsidRPr="00A71114">
                <w:rPr>
                  <w:rStyle w:val="aff8"/>
                  <w:w w:val="101"/>
                  <w:sz w:val="16"/>
                  <w:szCs w:val="16"/>
                </w:rPr>
                <w:t>com</w:t>
              </w:r>
              <w:r w:rsidRPr="00A3190A">
                <w:rPr>
                  <w:rStyle w:val="aff8"/>
                  <w:w w:val="101"/>
                  <w:sz w:val="16"/>
                  <w:szCs w:val="16"/>
                </w:rPr>
                <w:t>/</w:t>
              </w:r>
              <w:r w:rsidRPr="00A71114">
                <w:rPr>
                  <w:rStyle w:val="aff8"/>
                  <w:w w:val="101"/>
                  <w:sz w:val="16"/>
                  <w:szCs w:val="16"/>
                </w:rPr>
                <w:t>watch</w:t>
              </w:r>
              <w:r w:rsidRPr="00A3190A">
                <w:rPr>
                  <w:rStyle w:val="aff8"/>
                  <w:w w:val="101"/>
                  <w:sz w:val="16"/>
                  <w:szCs w:val="16"/>
                </w:rPr>
                <w:t>?</w:t>
              </w:r>
              <w:r w:rsidRPr="00A71114">
                <w:rPr>
                  <w:rStyle w:val="aff8"/>
                  <w:w w:val="101"/>
                  <w:sz w:val="16"/>
                  <w:szCs w:val="16"/>
                </w:rPr>
                <w:t>v</w:t>
              </w:r>
              <w:r w:rsidRPr="00A3190A">
                <w:rPr>
                  <w:rStyle w:val="aff8"/>
                  <w:w w:val="101"/>
                  <w:sz w:val="16"/>
                  <w:szCs w:val="16"/>
                </w:rPr>
                <w:t>=</w:t>
              </w:r>
              <w:r w:rsidRPr="00A71114">
                <w:rPr>
                  <w:rStyle w:val="aff8"/>
                  <w:w w:val="101"/>
                  <w:sz w:val="16"/>
                  <w:szCs w:val="16"/>
                </w:rPr>
                <w:t>HZxpdMVkZM</w:t>
              </w:r>
              <w:r w:rsidRPr="00A3190A">
                <w:rPr>
                  <w:rStyle w:val="aff8"/>
                  <w:w w:val="101"/>
                  <w:sz w:val="16"/>
                  <w:szCs w:val="16"/>
                </w:rPr>
                <w:t>0&amp;</w:t>
              </w:r>
              <w:r w:rsidRPr="00A71114">
                <w:rPr>
                  <w:rStyle w:val="aff8"/>
                  <w:w w:val="101"/>
                  <w:sz w:val="16"/>
                  <w:szCs w:val="16"/>
                </w:rPr>
                <w:t>feature</w:t>
              </w:r>
              <w:r w:rsidRPr="00A3190A">
                <w:rPr>
                  <w:rStyle w:val="aff8"/>
                  <w:w w:val="101"/>
                  <w:sz w:val="16"/>
                  <w:szCs w:val="16"/>
                </w:rPr>
                <w:t>=</w:t>
              </w:r>
              <w:r w:rsidRPr="00A71114">
                <w:rPr>
                  <w:rStyle w:val="aff8"/>
                  <w:w w:val="101"/>
                  <w:sz w:val="16"/>
                  <w:szCs w:val="16"/>
                </w:rPr>
                <w:t>emb</w:t>
              </w:r>
              <w:r w:rsidRPr="00A3190A">
                <w:rPr>
                  <w:rStyle w:val="aff8"/>
                  <w:w w:val="101"/>
                  <w:sz w:val="16"/>
                  <w:szCs w:val="16"/>
                </w:rPr>
                <w:t>_</w:t>
              </w:r>
              <w:r w:rsidRPr="00A71114">
                <w:rPr>
                  <w:rStyle w:val="aff8"/>
                  <w:w w:val="101"/>
                  <w:sz w:val="16"/>
                  <w:szCs w:val="16"/>
                </w:rPr>
                <w:t>logo</w:t>
              </w:r>
            </w:hyperlink>
          </w:p>
          <w:p w14:paraId="08710E80" w14:textId="77777777" w:rsidR="00A3190A" w:rsidRPr="00A3190A" w:rsidRDefault="00A3190A" w:rsidP="00A3190A">
            <w:pPr>
              <w:rPr>
                <w:sz w:val="16"/>
                <w:szCs w:val="16"/>
              </w:rPr>
            </w:pPr>
          </w:p>
        </w:tc>
      </w:tr>
      <w:tr w:rsidR="00A3190A" w:rsidRPr="00A3190A" w14:paraId="0A040969" w14:textId="77777777" w:rsidTr="00A3190A">
        <w:trPr>
          <w:trHeight w:hRule="exact" w:val="168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01F7C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4.5.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4A4DA" w14:textId="77777777" w:rsidR="00A3190A" w:rsidRDefault="00A3190A" w:rsidP="00A3190A">
            <w:pPr>
              <w:autoSpaceDE w:val="0"/>
              <w:autoSpaceDN w:val="0"/>
              <w:spacing w:before="74" w:after="0" w:line="250" w:lineRule="auto"/>
              <w:ind w:left="70" w:right="386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Живописное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натюрморта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4F9A4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9D621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889C1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97BD1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12.12.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16.12.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FDE6F" w14:textId="77777777"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выразительные возможности цвета в построении образа изображения.;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Проводить эстетический анализ произведений художников-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живописцев.;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опыт создания натюрморта средствами 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живописи;•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53C8B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04968" w14:textId="77777777" w:rsidR="00A3190A" w:rsidRP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5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https://www.youtube.com/watch?v=CLSna34q9Mk&amp;feature=emb_logo</w:t>
              </w:r>
            </w:hyperlink>
          </w:p>
          <w:p w14:paraId="41BCFB5D" w14:textId="77777777" w:rsidR="00A3190A" w:rsidRP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A3190A" w:rsidRPr="00A3190A" w14:paraId="3E7D8A02" w14:textId="77777777" w:rsidTr="00A3190A">
        <w:trPr>
          <w:trHeight w:hRule="exact" w:val="436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9C6D4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Портрет</w:t>
            </w:r>
            <w:proofErr w:type="spellEnd"/>
          </w:p>
        </w:tc>
      </w:tr>
      <w:tr w:rsidR="00A3190A" w:rsidRPr="00A3190A" w14:paraId="020613C0" w14:textId="77777777" w:rsidTr="0068197F">
        <w:trPr>
          <w:trHeight w:hRule="exact" w:val="326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44424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71BFB" w14:textId="77777777" w:rsidR="00A3190A" w:rsidRPr="003E2DF3" w:rsidRDefault="00A3190A" w:rsidP="00A3190A">
            <w:pPr>
              <w:autoSpaceDE w:val="0"/>
              <w:autoSpaceDN w:val="0"/>
              <w:spacing w:before="74" w:after="0" w:line="250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Портретный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жанр в истории искусства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92C40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35257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AAB32" w14:textId="77777777" w:rsidR="00A3190A" w:rsidRDefault="00A3190A" w:rsidP="00A3190A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683F7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19.12.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23.12.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17CAA" w14:textId="77777777" w:rsidR="00A3190A" w:rsidRPr="003E2DF3" w:rsidRDefault="00A3190A" w:rsidP="00A3190A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опыт художественного восприятия произведений искусства портретного жанра великих художников разных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Рассказывать о портретном изображении человека в разные эпохи.; Узнавать произведения и </w:t>
            </w:r>
            <w:r w:rsidR="0068197F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н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азывать имена нескольких великих европейских портретистов (Леонардо да Винчи, Рафаэль,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Микеланджело, Рембрандт и др.).;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Рассказывать об особенностях жанра портрета в русском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изобразительном искусстве и выявлять их. Называть имена и узнавать произведения великих художников-портретистов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(В. Боровиковский, А. Венецианов, О. Кипренский,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В. Тропинин, К. Брюллов, И. Крамской, И. Репин, В. Суриков, В. Серов и др.).;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жанре портрета в искусстве ХХ в.: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западном и отечественном;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848BE" w14:textId="77777777" w:rsidR="00A3190A" w:rsidRDefault="00A3190A" w:rsidP="00A3190A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B89B2" w14:textId="77777777" w:rsidR="00A3190A" w:rsidRPr="0068197F" w:rsidRDefault="0068197F" w:rsidP="00A3190A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6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https://resh.edu.ru/subject/lesson/7885/start/294213/</w:t>
              </w:r>
            </w:hyperlink>
          </w:p>
          <w:p w14:paraId="534E685A" w14:textId="77777777" w:rsidR="0068197F" w:rsidRPr="0068197F" w:rsidRDefault="0068197F" w:rsidP="00A3190A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68197F" w:rsidRPr="00A3190A" w14:paraId="7126F160" w14:textId="77777777" w:rsidTr="0068197F">
        <w:trPr>
          <w:trHeight w:hRule="exact" w:val="2687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05211" w14:textId="77777777" w:rsidR="0068197F" w:rsidRDefault="0068197F" w:rsidP="0068197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C91B2F" w14:textId="77777777" w:rsidR="0068197F" w:rsidRDefault="0068197F" w:rsidP="0068197F">
            <w:pPr>
              <w:autoSpaceDE w:val="0"/>
              <w:autoSpaceDN w:val="0"/>
              <w:spacing w:before="74" w:after="0" w:line="245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головы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человека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4D614" w14:textId="77777777"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5AEB4" w14:textId="77777777"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C2FBE" w14:textId="77777777"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06BB6" w14:textId="77777777" w:rsidR="0068197F" w:rsidRDefault="0068197F" w:rsidP="0068197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26.12.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30.12.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0D6DE" w14:textId="77777777" w:rsidR="0068197F" w:rsidRPr="003E2DF3" w:rsidRDefault="0068197F" w:rsidP="0068197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и претворять в рисунке основные позиции конструкции головы человека, пропорции лица, соотношение лицевой и черепной частей головы.;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бесконечности индивидуальных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особенностей при общих закономерностях строения головы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EFF3DE" w14:textId="77777777" w:rsidR="0068197F" w:rsidRDefault="0068197F" w:rsidP="0068197F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B50BB" w14:textId="77777777" w:rsidR="0068197F" w:rsidRP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7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https://www.youtube.com/watch?v=gh3i5n2FXZ0</w:t>
              </w:r>
            </w:hyperlink>
          </w:p>
          <w:p w14:paraId="0E0501E9" w14:textId="77777777" w:rsidR="0068197F" w:rsidRP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68197F" w:rsidRPr="00A3190A" w14:paraId="2562E8B3" w14:textId="77777777" w:rsidTr="00A3190A">
        <w:trPr>
          <w:trHeight w:hRule="exact" w:val="168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6F6BE" w14:textId="77777777" w:rsidR="0068197F" w:rsidRDefault="0068197F" w:rsidP="006819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5.3.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4D56D" w14:textId="77777777" w:rsidR="0068197F" w:rsidRDefault="0068197F" w:rsidP="0068197F">
            <w:pPr>
              <w:autoSpaceDE w:val="0"/>
              <w:autoSpaceDN w:val="0"/>
              <w:spacing w:before="76" w:after="0" w:line="247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Графический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портретный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рисунок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CA0EC" w14:textId="77777777"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64DFC" w14:textId="77777777"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A84A0" w14:textId="77777777"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EE44B" w14:textId="77777777" w:rsidR="0068197F" w:rsidRDefault="0068197F" w:rsidP="006819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10.01.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8AF98" w14:textId="77777777" w:rsidR="0068197F" w:rsidRPr="003E2DF3" w:rsidRDefault="0068197F" w:rsidP="0068197F">
            <w:pPr>
              <w:autoSpaceDE w:val="0"/>
              <w:autoSpaceDN w:val="0"/>
              <w:spacing w:before="76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графических портретах мастеров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разных эпох, о разнообразии графических средств в изображении образа человека.;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Приобрести опыт графического портретного изображения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нового для себя видения индивидуальности 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52359" w14:textId="77777777" w:rsidR="0068197F" w:rsidRDefault="0068197F" w:rsidP="0068197F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9FD77" w14:textId="77777777" w:rsidR="0068197F" w:rsidRP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8" w:history="1">
              <w:r w:rsidRPr="00A71114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https://resh.edu.ru/subject/lesson/7887/start/277489/</w:t>
              </w:r>
            </w:hyperlink>
          </w:p>
          <w:p w14:paraId="6C7D7E4B" w14:textId="77777777" w:rsidR="0068197F" w:rsidRP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</w:p>
        </w:tc>
      </w:tr>
      <w:tr w:rsidR="0068197F" w:rsidRPr="00A3190A" w14:paraId="0CEA57C4" w14:textId="77777777" w:rsidTr="00E278F7">
        <w:trPr>
          <w:trHeight w:hRule="exact" w:val="1689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5F2C4" w14:textId="77777777" w:rsidR="0068197F" w:rsidRDefault="0068197F" w:rsidP="0068197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F3DF1" w14:textId="77777777" w:rsidR="0068197F" w:rsidRPr="003E2DF3" w:rsidRDefault="0068197F" w:rsidP="0068197F">
            <w:pPr>
              <w:autoSpaceDE w:val="0"/>
              <w:autoSpaceDN w:val="0"/>
              <w:spacing w:before="74" w:after="0" w:line="250" w:lineRule="auto"/>
              <w:ind w:left="70" w:right="150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Свет и тень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головы человека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8203D" w14:textId="77777777"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B9AE42" w14:textId="77777777"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EFB9B" w14:textId="77777777"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75D26" w14:textId="77777777" w:rsidR="0068197F" w:rsidRDefault="0068197F" w:rsidP="0068197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16.01.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20.01.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D4D99" w14:textId="77777777" w:rsidR="0068197F" w:rsidRPr="003E2DF3" w:rsidRDefault="0068197F" w:rsidP="0068197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Уметь характеризовать роль освещения как выразительного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средства при создании портретного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Наблюдать изменения образа человека в зависимости от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изменения положения источника освещения.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Иметь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опыт зарисовок разного освещения головы 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6DBC5" w14:textId="77777777" w:rsidR="0068197F" w:rsidRDefault="0068197F" w:rsidP="0068197F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9F1B4" w14:textId="77777777" w:rsidR="0068197F" w:rsidRDefault="0068197F" w:rsidP="0068197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https://resh.edu.ru/subject/lesson/7886/start/277457/</w:t>
            </w:r>
          </w:p>
        </w:tc>
      </w:tr>
      <w:tr w:rsidR="0068197F" w:rsidRPr="00A3190A" w14:paraId="09B44808" w14:textId="77777777" w:rsidTr="008537EF">
        <w:trPr>
          <w:trHeight w:hRule="exact" w:val="1867"/>
        </w:trPr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5B7B9" w14:textId="77777777" w:rsidR="0068197F" w:rsidRDefault="0068197F" w:rsidP="0068197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5.5.</w:t>
            </w:r>
          </w:p>
        </w:tc>
        <w:tc>
          <w:tcPr>
            <w:tcW w:w="130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5EC8E" w14:textId="77777777" w:rsidR="0068197F" w:rsidRDefault="0068197F" w:rsidP="0068197F">
            <w:pPr>
              <w:autoSpaceDE w:val="0"/>
              <w:autoSpaceDN w:val="0"/>
              <w:spacing w:before="76" w:after="0" w:line="245" w:lineRule="auto"/>
              <w:ind w:right="432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Портрет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в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скульптуре</w:t>
            </w:r>
            <w:proofErr w:type="spellEnd"/>
          </w:p>
        </w:tc>
        <w:tc>
          <w:tcPr>
            <w:tcW w:w="51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E0CDD7" w14:textId="77777777"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58B2C" w14:textId="77777777"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8D732" w14:textId="77777777"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48C8F" w14:textId="77777777" w:rsidR="0068197F" w:rsidRDefault="0068197F" w:rsidP="0068197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23.01.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27.01.</w:t>
            </w:r>
          </w:p>
        </w:tc>
        <w:tc>
          <w:tcPr>
            <w:tcW w:w="439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0F2F0" w14:textId="77777777" w:rsidR="008537EF" w:rsidRDefault="0068197F" w:rsidP="0068197F">
            <w:pPr>
              <w:autoSpaceDE w:val="0"/>
              <w:autoSpaceDN w:val="0"/>
              <w:spacing w:before="76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Обрести опыт восприятия скульптурного портрета в работах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выдающихся художников-скульпторов.;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роль художественных материалов в создании скульптурного портрета.;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Иметь начальный опыт лепки головы человека;</w:t>
            </w:r>
          </w:p>
          <w:p w14:paraId="2724A261" w14:textId="77777777" w:rsidR="0068197F" w:rsidRPr="003E2DF3" w:rsidRDefault="0068197F" w:rsidP="0068197F">
            <w:pPr>
              <w:autoSpaceDE w:val="0"/>
              <w:autoSpaceDN w:val="0"/>
              <w:spacing w:before="76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617C3" w14:textId="77777777" w:rsidR="0068197F" w:rsidRDefault="0068197F" w:rsidP="0068197F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A7A58" w14:textId="77777777" w:rsidR="0068197F" w:rsidRDefault="0068197F" w:rsidP="0068197F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https://resh.edu.ru/subject/lesson/7886/start/277457/</w:t>
            </w:r>
          </w:p>
        </w:tc>
      </w:tr>
      <w:tr w:rsidR="008537EF" w:rsidRPr="00A3190A" w14:paraId="19B985FE" w14:textId="77777777" w:rsidTr="008537EF">
        <w:trPr>
          <w:trHeight w:hRule="exact" w:val="169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C0803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5.6.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C4243" w14:textId="77777777" w:rsidR="008537EF" w:rsidRDefault="008537EF" w:rsidP="008537EF">
            <w:pPr>
              <w:autoSpaceDE w:val="0"/>
              <w:autoSpaceDN w:val="0"/>
              <w:spacing w:before="74" w:after="0" w:line="250" w:lineRule="auto"/>
              <w:ind w:left="70" w:right="386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Живописное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портрета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7091C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57248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DF858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D06AF" w14:textId="77777777" w:rsidR="008537EF" w:rsidRDefault="008537EF" w:rsidP="008537E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30.01.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03.02.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642AF" w14:textId="77777777" w:rsidR="008537EF" w:rsidRPr="003E2DF3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опыт создания живописного портрета.;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роль цвета в создании портретного образа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как средства выражения настроения, характера, индивидуальности героя портрета;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92EFC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C3350" w14:textId="77777777" w:rsidR="008537EF" w:rsidRPr="008537EF" w:rsidRDefault="008537EF" w:rsidP="008537EF">
            <w:pPr>
              <w:pStyle w:val="a9"/>
              <w:rPr>
                <w:sz w:val="16"/>
                <w:szCs w:val="16"/>
              </w:rPr>
            </w:pPr>
            <w:r w:rsidRPr="008537EF">
              <w:rPr>
                <w:sz w:val="16"/>
                <w:szCs w:val="16"/>
              </w:rPr>
              <w:t>https://resh.</w:t>
            </w:r>
            <w:r w:rsidRPr="008537EF"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  <w:t xml:space="preserve">edu.ru/subject/lesson/7888/start/294241/ </w:t>
            </w:r>
            <w:r w:rsidRPr="008537EF">
              <w:rPr>
                <w:sz w:val="16"/>
                <w:szCs w:val="16"/>
              </w:rPr>
              <w:br/>
            </w:r>
            <w:r w:rsidRPr="008537EF">
              <w:rPr>
                <w:rFonts w:ascii="Times New Roman" w:eastAsia="Times New Roman" w:hAnsi="Times New Roman"/>
                <w:color w:val="000000"/>
                <w:w w:val="101"/>
                <w:sz w:val="16"/>
                <w:szCs w:val="16"/>
              </w:rPr>
              <w:t>https://resh.edu.ru/subject/lesson/7889/start/277521/</w:t>
            </w:r>
          </w:p>
        </w:tc>
      </w:tr>
      <w:tr w:rsidR="008537EF" w:rsidRPr="00A3190A" w14:paraId="6A38DD7D" w14:textId="77777777" w:rsidTr="008537EF">
        <w:trPr>
          <w:trHeight w:hRule="exact" w:val="433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6138C" w14:textId="77777777" w:rsidR="008537EF" w:rsidRPr="008537EF" w:rsidRDefault="008537EF" w:rsidP="008537EF">
            <w:pPr>
              <w:pStyle w:val="a9"/>
              <w:rPr>
                <w:sz w:val="16"/>
                <w:szCs w:val="16"/>
              </w:rPr>
            </w:pPr>
            <w:r w:rsidRPr="00C27C47">
              <w:rPr>
                <w:b/>
                <w:sz w:val="16"/>
                <w:szCs w:val="16"/>
              </w:rPr>
              <w:t xml:space="preserve">      </w:t>
            </w:r>
            <w:proofErr w:type="spellStart"/>
            <w:r w:rsidRPr="008537EF">
              <w:rPr>
                <w:b/>
                <w:sz w:val="16"/>
                <w:szCs w:val="16"/>
              </w:rPr>
              <w:t>Раздел</w:t>
            </w:r>
            <w:proofErr w:type="spellEnd"/>
            <w:r w:rsidRPr="008537EF">
              <w:rPr>
                <w:b/>
                <w:sz w:val="16"/>
                <w:szCs w:val="16"/>
              </w:rPr>
              <w:t xml:space="preserve"> 6. Пейзаж</w:t>
            </w:r>
          </w:p>
        </w:tc>
      </w:tr>
      <w:tr w:rsidR="008537EF" w:rsidRPr="00A3190A" w14:paraId="3F8DD252" w14:textId="77777777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5F986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25FD8" w14:textId="77777777" w:rsidR="008537EF" w:rsidRPr="003E2DF3" w:rsidRDefault="008537EF" w:rsidP="008537EF">
            <w:pPr>
              <w:autoSpaceDE w:val="0"/>
              <w:autoSpaceDN w:val="0"/>
              <w:spacing w:before="74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Правила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построения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линейной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перспективы в изображении пространства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73DD54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E9CBB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F9B21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F4DA2" w14:textId="77777777" w:rsidR="008537EF" w:rsidRDefault="008537EF" w:rsidP="008537E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06.02.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10.02.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1F114" w14:textId="77777777" w:rsidR="008537EF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Сравнивать и различать характер изображения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природного пространства в искусстве Древнего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мира, Средневековья и Возрождения.;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Понимать и применять на практике рисунка понятия «линия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горизонта — низкого и высокого», «точка схода»,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«перспективные сокращения»,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«центральная и угловая перспектива».; </w:t>
            </w:r>
          </w:p>
          <w:p w14:paraId="671A7311" w14:textId="77777777" w:rsidR="008537EF" w:rsidRPr="003E2DF3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Обрести практический навык построения линейной перспективы при изображении пространства пейзажа на листе бумаги;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D351B" w14:textId="77777777" w:rsidR="008537EF" w:rsidRDefault="008537EF" w:rsidP="008537EF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B3629" w14:textId="77777777" w:rsidR="008537EF" w:rsidRP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29" w:history="1">
              <w:r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https://resh.edu.ru/subject/lesson/7892/start/313871/</w:t>
              </w:r>
            </w:hyperlink>
          </w:p>
          <w:p w14:paraId="2049855C" w14:textId="77777777" w:rsidR="008537EF" w:rsidRP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8537EF" w:rsidRPr="00A3190A" w14:paraId="2612DC1F" w14:textId="77777777" w:rsidTr="00B66C5C">
        <w:trPr>
          <w:trHeight w:hRule="exact" w:val="156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A719A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6.2.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4E44E" w14:textId="77777777" w:rsidR="008537EF" w:rsidRDefault="008537EF" w:rsidP="008537EF">
            <w:pPr>
              <w:autoSpaceDE w:val="0"/>
              <w:autoSpaceDN w:val="0"/>
              <w:spacing w:before="74" w:after="0" w:line="250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воздушной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перспективы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7697D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6C2A4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5EC70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C5CE0" w14:textId="77777777" w:rsidR="008537EF" w:rsidRDefault="008537EF" w:rsidP="008537E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17.02.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3F590" w14:textId="77777777" w:rsidR="008537EF" w:rsidRPr="003E2DF3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содержание правил воздушной перспективы для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изображения пространства пейзажа.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Обрести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построения переднего, среднего и дальнего планов при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изображении пейзажного пространства;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05647" w14:textId="77777777" w:rsidR="008537EF" w:rsidRDefault="008537EF" w:rsidP="008537EF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DAA7C6" w14:textId="77777777" w:rsidR="008537EF" w:rsidRPr="00B66C5C" w:rsidRDefault="00B66C5C" w:rsidP="008537EF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30" w:history="1">
              <w:r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https://resh.edu.ru/subject/lesson/7892/start/313871/</w:t>
              </w:r>
            </w:hyperlink>
          </w:p>
          <w:p w14:paraId="326349CC" w14:textId="77777777" w:rsidR="00B66C5C" w:rsidRPr="00B66C5C" w:rsidRDefault="00B66C5C" w:rsidP="008537EF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8537EF" w:rsidRPr="00A3190A" w14:paraId="244D95D1" w14:textId="77777777" w:rsidTr="00B66C5C">
        <w:trPr>
          <w:trHeight w:hRule="exact" w:val="269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34FE7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D250F" w14:textId="77777777" w:rsidR="008537EF" w:rsidRPr="003E2DF3" w:rsidRDefault="008537EF" w:rsidP="008537EF">
            <w:pPr>
              <w:autoSpaceDE w:val="0"/>
              <w:autoSpaceDN w:val="0"/>
              <w:spacing w:before="74" w:after="0" w:line="252" w:lineRule="auto"/>
              <w:ind w:left="70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Особенности изображения разных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состояний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природы и её освещения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3AFFA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2E9A8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A91B8" w14:textId="77777777" w:rsidR="008537EF" w:rsidRDefault="008537EF" w:rsidP="008537EF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528D2" w14:textId="77777777" w:rsidR="008537EF" w:rsidRDefault="008537EF" w:rsidP="008537EF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20.02.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24.02.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BDD20" w14:textId="77777777" w:rsidR="008537EF" w:rsidRDefault="008537EF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средства художественной выразительности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пейзажах разных состояний природы.;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романтическом образе пейзажа в европейской и отечественной живописи.;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и характеризовать морские пейзажи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И. Айвазовского.;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особенности изображения природы в творчестве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импрессионистов и постимпрессионистов.; Иметь опыт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разных состояний природы в живописном пейзаже;• формирование у 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познанию и обучению; </w:t>
            </w:r>
          </w:p>
          <w:p w14:paraId="288EF07D" w14:textId="77777777" w:rsidR="00B66C5C" w:rsidRPr="003E2DF3" w:rsidRDefault="00B66C5C" w:rsidP="008537EF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CB96A" w14:textId="77777777" w:rsidR="008537EF" w:rsidRDefault="008537EF" w:rsidP="008537EF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1CE5C" w14:textId="77777777" w:rsidR="008537EF" w:rsidRPr="00B66C5C" w:rsidRDefault="00B66C5C" w:rsidP="008537EF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31" w:history="1">
              <w:r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https://resh.edu.ru/subject/lesson/7890/start/277585/</w:t>
              </w:r>
            </w:hyperlink>
          </w:p>
          <w:p w14:paraId="44665166" w14:textId="77777777" w:rsidR="00B66C5C" w:rsidRPr="00B66C5C" w:rsidRDefault="00B66C5C" w:rsidP="008537EF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B66C5C" w:rsidRPr="00A3190A" w14:paraId="17CE2056" w14:textId="77777777" w:rsidTr="00B66C5C">
        <w:trPr>
          <w:trHeight w:hRule="exact" w:val="227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92BA5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C4609" w14:textId="77777777" w:rsidR="00B66C5C" w:rsidRPr="003E2DF3" w:rsidRDefault="00B66C5C" w:rsidP="00B66C5C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истории русской живописи и его значение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культуре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7B316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E61E1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DDD90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9BBA5" w14:textId="77777777" w:rsidR="00B66C5C" w:rsidRDefault="00B66C5C" w:rsidP="00B66C5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27.02.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03.03.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09D14" w14:textId="77777777" w:rsidR="00B66C5C" w:rsidRPr="003E2DF3" w:rsidRDefault="00B66C5C" w:rsidP="00B66C5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развитие образа природы в 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пейзажной живописи.; Называть имена великих русских живописцев и характеризовать известные картины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А. Венецианова, А. Саврасова, И. Шишкина, И. Левитана.;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Рассуждать о значении художественного образа отечественного пейзажа в развитии чувства Родины.;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Приобрести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т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ворческий опыт в создании композиционного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живописного пейзажа своей Родины;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6F6EF" w14:textId="77777777" w:rsidR="00B66C5C" w:rsidRDefault="00B66C5C" w:rsidP="00B66C5C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C139A" w14:textId="77777777" w:rsidR="00B66C5C" w:rsidRP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32" w:history="1">
              <w:r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https://resh.edu.ru/subject/lesson/7890/start/277585/</w:t>
              </w:r>
            </w:hyperlink>
          </w:p>
          <w:p w14:paraId="65F8E09F" w14:textId="77777777" w:rsidR="00B66C5C" w:rsidRP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B66C5C" w:rsidRPr="00A3190A" w14:paraId="6D167BCB" w14:textId="77777777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B3E49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6.5.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15573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Пейзаж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графике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8224C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8B1D2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ABB00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4D68D" w14:textId="77777777" w:rsidR="00B66C5C" w:rsidRDefault="00B66C5C" w:rsidP="00B66C5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06.03.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10.03.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7BA1D" w14:textId="77777777" w:rsidR="00B66C5C" w:rsidRPr="003E2DF3" w:rsidRDefault="00B66C5C" w:rsidP="00B66C5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Рассуждать о средствах выразительности в произведениях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графики и образных возможностях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графических техник в работах известных мастеров.;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наблюдательности, развивая интерес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окружающему миру и его художественно-поэтическому видению путём создания графических зарисовок.;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Приобретать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пейзажных зарисовок;• формирование у 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BAAAC" w14:textId="77777777" w:rsidR="00B66C5C" w:rsidRDefault="00B66C5C" w:rsidP="00B66C5C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F74E8" w14:textId="77777777" w:rsidR="00B66C5C" w:rsidRP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</w:pPr>
            <w:hyperlink r:id="rId33" w:history="1">
              <w:r w:rsidRPr="00F33C16">
                <w:rPr>
                  <w:rStyle w:val="aff8"/>
                  <w:rFonts w:ascii="Times New Roman" w:eastAsia="Times New Roman" w:hAnsi="Times New Roman"/>
                  <w:w w:val="101"/>
                  <w:sz w:val="15"/>
                </w:rPr>
                <w:t>https://resh.edu.ru/subject/lesson/7890/start/277585/</w:t>
              </w:r>
            </w:hyperlink>
          </w:p>
          <w:p w14:paraId="6734BBD3" w14:textId="77777777" w:rsidR="00B66C5C" w:rsidRP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</w:p>
        </w:tc>
      </w:tr>
      <w:tr w:rsidR="00B66C5C" w:rsidRPr="00A3190A" w14:paraId="7B987620" w14:textId="77777777" w:rsidTr="008810B5">
        <w:trPr>
          <w:trHeight w:hRule="exact" w:val="284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81B67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6.6.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FED3F" w14:textId="77777777" w:rsidR="00B66C5C" w:rsidRDefault="00B66C5C" w:rsidP="00B66C5C">
            <w:pPr>
              <w:autoSpaceDE w:val="0"/>
              <w:autoSpaceDN w:val="0"/>
              <w:spacing w:before="74" w:after="0" w:line="245" w:lineRule="auto"/>
              <w:ind w:left="7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Городской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пейзаж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D77E2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CE575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B7080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7C4C8" w14:textId="77777777" w:rsidR="00B66C5C" w:rsidRDefault="00B66C5C" w:rsidP="00B66C5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13.03.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17.03.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4DDCF" w14:textId="77777777" w:rsidR="00B66C5C" w:rsidRPr="003E2DF3" w:rsidRDefault="00B66C5C" w:rsidP="00B66C5C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развитии жанра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городского пейзажа в изобразительном искусстве.;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восприятия образности городского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пространства как выражения самобытного лица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культуры и истории народа.;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Осваивать новые композиционные навыки,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наблюдательной перспективы и ритмической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организации плоскости изображения.;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Осознавать роль культурного наследия в городском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пространстве, задачи его охраны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сохранения;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E2E08" w14:textId="77777777" w:rsidR="00B66C5C" w:rsidRDefault="00B66C5C" w:rsidP="00B66C5C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8CEF6" w14:textId="77777777" w:rsidR="00B66C5C" w:rsidRDefault="00B66C5C" w:rsidP="00B66C5C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https://resh.edu.ru/subject/lesson/7890/start/277585/</w:t>
            </w:r>
          </w:p>
        </w:tc>
      </w:tr>
      <w:tr w:rsidR="008810B5" w:rsidRPr="00C27C47" w14:paraId="37AF2650" w14:textId="77777777" w:rsidTr="008810B5">
        <w:trPr>
          <w:trHeight w:hRule="exact" w:val="417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8A3C3" w14:textId="77777777" w:rsidR="008810B5" w:rsidRPr="008810B5" w:rsidRDefault="008810B5" w:rsidP="00B66C5C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7. Бытовой жанр в изобразительном искусстве</w:t>
            </w:r>
          </w:p>
        </w:tc>
      </w:tr>
      <w:tr w:rsidR="008810B5" w:rsidRPr="008810B5" w14:paraId="702595BF" w14:textId="77777777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DA6EC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7.1.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9A01A" w14:textId="77777777" w:rsidR="008810B5" w:rsidRPr="003E2DF3" w:rsidRDefault="008810B5" w:rsidP="008810B5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бытовой жизни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людей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традициях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искусства разных эпох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FBC4B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76196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79740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25156" w14:textId="77777777" w:rsidR="008810B5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20.03.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24.03.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2716F9" w14:textId="77777777" w:rsidR="008810B5" w:rsidRDefault="008810B5" w:rsidP="008810B5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значение художественного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бытовой жизни людей в понимании 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человечества и современной жизни.; Характеризовать роль изобразительного искусства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формировании представлений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жизни людей разных народов и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Осознавать многообразие форм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организации жизни и одновременного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единства мира людей.; Различать тему, сюжет и содержание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жанровой картине.; Выявлять образ нравственных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ценностных смыслов в жанровой картине;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</w:p>
          <w:p w14:paraId="1DA93A48" w14:textId="77777777" w:rsidR="008810B5" w:rsidRPr="003E2DF3" w:rsidRDefault="008810B5" w:rsidP="008810B5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D9E3F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C924D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810B5" w:rsidRPr="008810B5" w14:paraId="1B2E6D51" w14:textId="77777777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EBFB0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7.2.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CB428" w14:textId="77777777" w:rsidR="008810B5" w:rsidRDefault="008810B5" w:rsidP="008810B5">
            <w:pPr>
              <w:autoSpaceDE w:val="0"/>
              <w:autoSpaceDN w:val="0"/>
              <w:spacing w:before="74" w:after="0" w:line="250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над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сюжетной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композицией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827B1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77DE1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4ECA4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7297D" w14:textId="77777777" w:rsidR="008810B5" w:rsidRPr="006850D0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03.04.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07.04.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F9F6A" w14:textId="77777777" w:rsidR="008810B5" w:rsidRPr="003E2DF3" w:rsidRDefault="008810B5" w:rsidP="008810B5">
            <w:pPr>
              <w:autoSpaceDE w:val="0"/>
              <w:autoSpaceDN w:val="0"/>
              <w:spacing w:before="74" w:after="0" w:line="254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новые навыки в работе над сюжетной композицией.;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Понимать композицию как целостность в организации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художественных выразительных средств;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37ADA" w14:textId="77777777" w:rsidR="008810B5" w:rsidRDefault="008810B5" w:rsidP="008810B5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CD2C3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810B5" w:rsidRPr="00C27C47" w14:paraId="14899B39" w14:textId="77777777" w:rsidTr="008810B5">
        <w:trPr>
          <w:trHeight w:hRule="exact" w:val="43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24742C" w14:textId="77777777" w:rsidR="008810B5" w:rsidRP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</w:pPr>
            <w:r w:rsidRPr="008810B5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  <w:t>Раздел 8. Исторический жанр в изобразительном искусстве</w:t>
            </w:r>
          </w:p>
        </w:tc>
      </w:tr>
      <w:tr w:rsidR="008810B5" w:rsidRPr="008810B5" w14:paraId="7ADE491C" w14:textId="77777777" w:rsidTr="008810B5">
        <w:trPr>
          <w:trHeight w:hRule="exact" w:val="2985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48802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8.1.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B2BEAB" w14:textId="77777777" w:rsidR="008810B5" w:rsidRPr="003E2DF3" w:rsidRDefault="008810B5" w:rsidP="008810B5">
            <w:pPr>
              <w:autoSpaceDE w:val="0"/>
              <w:autoSpaceDN w:val="0"/>
              <w:spacing w:before="74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картина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искусства, её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особое значение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98F66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EF77A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8B85F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5DF12" w14:textId="77777777" w:rsidR="008810B5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10.04.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14.04.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B5EC0" w14:textId="77777777" w:rsidR="008810B5" w:rsidRPr="003E2DF3" w:rsidRDefault="008810B5" w:rsidP="008810B5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Объяснять, почему историческая картина понималась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высокий жанр.;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Объяснять, почему картины на мифологические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относили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историческому жанру.; 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 исторического жанра как идейное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образное выражение значительных событий в истории общества,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воплощение мировоззренческих позиций и идеалов;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EC1D8" w14:textId="77777777" w:rsidR="008810B5" w:rsidRDefault="008810B5" w:rsidP="008810B5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F5576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810B5" w:rsidRPr="008810B5" w14:paraId="1A6C3C3A" w14:textId="77777777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7AEAF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8.2.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53EA1" w14:textId="77777777" w:rsidR="008810B5" w:rsidRPr="003E2DF3" w:rsidRDefault="008810B5" w:rsidP="008810B5">
            <w:pPr>
              <w:autoSpaceDE w:val="0"/>
              <w:autoSpaceDN w:val="0"/>
              <w:spacing w:before="74" w:after="0" w:line="250" w:lineRule="auto"/>
              <w:ind w:left="70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Историческая картина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русской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04BCF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8E2D9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35D79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5CA9A" w14:textId="77777777" w:rsidR="008810B5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17.04.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21.04.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A5DCC" w14:textId="77777777" w:rsidR="008810B5" w:rsidRPr="003E2DF3" w:rsidRDefault="008810B5" w:rsidP="008810B5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Анализировать содержание картины К. Брюллова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«Последний день Помпеи».; Анализировать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содержание исторических картин, образ народа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творчестве В. Сурикова.; 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исторический образ России в картинах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М. Нестерова,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В. Васнецова,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А. Рябушкина;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D2BA8" w14:textId="77777777" w:rsidR="008810B5" w:rsidRDefault="008810B5" w:rsidP="008810B5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00AFFD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810B5" w:rsidRPr="008810B5" w14:paraId="78596AF0" w14:textId="77777777" w:rsidTr="008537EF">
        <w:trPr>
          <w:trHeight w:hRule="exact" w:val="3543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F4334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8.3.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1FC55" w14:textId="77777777" w:rsidR="008810B5" w:rsidRDefault="008810B5" w:rsidP="008810B5">
            <w:pPr>
              <w:autoSpaceDE w:val="0"/>
              <w:autoSpaceDN w:val="0"/>
              <w:spacing w:before="74" w:after="0" w:line="250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над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сюжетной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композицией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A0591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490D2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4BFF2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4AA31" w14:textId="77777777" w:rsidR="008810B5" w:rsidRDefault="008810B5" w:rsidP="008810B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24.04.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28.04.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1D645" w14:textId="77777777" w:rsidR="008810B5" w:rsidRDefault="008810B5" w:rsidP="008810B5">
            <w:pPr>
              <w:autoSpaceDE w:val="0"/>
              <w:autoSpaceDN w:val="0"/>
              <w:spacing w:before="74" w:after="0" w:line="254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Разрабатывать эскизы композиции 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историческую тему с опорой на сбор материалов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задуманному сюжету;</w:t>
            </w:r>
          </w:p>
          <w:p w14:paraId="30F5DEF2" w14:textId="77777777" w:rsidR="008810B5" w:rsidRPr="003E2DF3" w:rsidRDefault="008810B5" w:rsidP="008810B5">
            <w:pPr>
              <w:autoSpaceDE w:val="0"/>
              <w:autoSpaceDN w:val="0"/>
              <w:spacing w:before="74" w:after="0" w:line="254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6C77F" w14:textId="77777777" w:rsidR="008810B5" w:rsidRDefault="008810B5" w:rsidP="008810B5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04E51" w14:textId="77777777" w:rsidR="008810B5" w:rsidRDefault="008810B5" w:rsidP="008810B5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3F38C7" w:rsidRPr="00C27C47" w14:paraId="5916D6DD" w14:textId="77777777" w:rsidTr="008810B5">
        <w:trPr>
          <w:trHeight w:hRule="exact" w:val="43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88083" w14:textId="77777777" w:rsidR="003F38C7" w:rsidRPr="003F38C7" w:rsidRDefault="003F38C7" w:rsidP="003F38C7">
            <w:pPr>
              <w:autoSpaceDE w:val="0"/>
              <w:autoSpaceDN w:val="0"/>
              <w:spacing w:before="74" w:after="0" w:line="250" w:lineRule="auto"/>
              <w:ind w:left="70" w:right="288"/>
              <w:rPr>
                <w:b/>
                <w:bCs/>
                <w:sz w:val="18"/>
                <w:szCs w:val="18"/>
                <w:lang w:val="ru-RU"/>
              </w:rPr>
            </w:pPr>
            <w:r w:rsidRPr="003F38C7">
              <w:rPr>
                <w:b/>
                <w:bCs/>
                <w:sz w:val="18"/>
                <w:szCs w:val="18"/>
                <w:lang w:val="ru-RU"/>
              </w:rPr>
              <w:t>Раздел 9. Библейские темы в изобразительном искусстве</w:t>
            </w:r>
          </w:p>
        </w:tc>
      </w:tr>
      <w:tr w:rsidR="003F38C7" w:rsidRPr="00C27C47" w14:paraId="43F16F83" w14:textId="77777777" w:rsidTr="003F38C7">
        <w:trPr>
          <w:trHeight w:hRule="exact" w:val="24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DBBBE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lastRenderedPageBreak/>
              <w:t>9.1.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85199" w14:textId="77777777" w:rsidR="003F38C7" w:rsidRPr="003E2DF3" w:rsidRDefault="003F38C7" w:rsidP="003F38C7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в 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европейской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F31CD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6496E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BF780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2AAC3" w14:textId="77777777" w:rsidR="003F38C7" w:rsidRPr="006850D0" w:rsidRDefault="003F38C7" w:rsidP="003F38C7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08.05.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12.05.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DDCB1" w14:textId="77777777" w:rsidR="003F38C7" w:rsidRPr="003E2DF3" w:rsidRDefault="003F38C7" w:rsidP="003F38C7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о значении библейских сюжетов в истории культуры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сюжеты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Священной истории в произведениях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значение великих — вечных тем в искусстве на основе сюжетов Библии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как«духовную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ось»,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соединяющую жизненные позиции разных поколений.;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и объяснять сюжеты картин на библейские темы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Леонардо да Винчи, Рафаэля, Рембрандта и др.;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87B0D" w14:textId="77777777" w:rsidR="003F38C7" w:rsidRDefault="003F38C7" w:rsidP="003F38C7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7541DE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https://yandex.ru/video/preview/?</w:t>
            </w:r>
          </w:p>
          <w:p w14:paraId="766CB890" w14:textId="77777777" w:rsidR="003F38C7" w:rsidRPr="003E2DF3" w:rsidRDefault="003F38C7" w:rsidP="003F38C7">
            <w:pPr>
              <w:autoSpaceDE w:val="0"/>
              <w:autoSpaceDN w:val="0"/>
              <w:spacing w:before="20" w:after="0" w:line="228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=821595462121689279&amp;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=видео+Библейские+темы+в+истории+европейской+и+отечественной+живописи</w:t>
            </w:r>
          </w:p>
        </w:tc>
      </w:tr>
      <w:tr w:rsidR="003F38C7" w:rsidRPr="00C27C47" w14:paraId="23A55F09" w14:textId="77777777" w:rsidTr="003F38C7">
        <w:trPr>
          <w:trHeight w:hRule="exact" w:val="198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FD087" w14:textId="77777777" w:rsidR="003F38C7" w:rsidRDefault="003F38C7" w:rsidP="003F38C7">
            <w:pPr>
              <w:autoSpaceDE w:val="0"/>
              <w:autoSpaceDN w:val="0"/>
              <w:spacing w:before="7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9.2.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FA003" w14:textId="77777777" w:rsidR="003F38C7" w:rsidRPr="003E2DF3" w:rsidRDefault="003F38C7" w:rsidP="003F38C7">
            <w:pPr>
              <w:autoSpaceDE w:val="0"/>
              <w:autoSpaceDN w:val="0"/>
              <w:spacing w:before="76" w:after="0" w:line="24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в русском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искусстве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XIX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в.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A6C2E" w14:textId="77777777" w:rsidR="003F38C7" w:rsidRDefault="003F38C7" w:rsidP="003F38C7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4F96C" w14:textId="77777777" w:rsidR="003F38C7" w:rsidRDefault="003F38C7" w:rsidP="003F38C7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1A6D6" w14:textId="77777777" w:rsidR="003F38C7" w:rsidRDefault="003F38C7" w:rsidP="003F38C7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A2A4D" w14:textId="77777777" w:rsidR="003F38C7" w:rsidRDefault="003F38C7" w:rsidP="003F38C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15.05.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19.05.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57530" w14:textId="77777777" w:rsidR="003F38C7" w:rsidRPr="003E2DF3" w:rsidRDefault="003F38C7" w:rsidP="003F38C7">
            <w:pPr>
              <w:autoSpaceDE w:val="0"/>
              <w:autoSpaceDN w:val="0"/>
              <w:spacing w:before="76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и объяснять содержание картин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отечественных художников (А. Иванов. «Явление Христа народу», И. </w:t>
            </w:r>
            <w:proofErr w:type="spellStart"/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Крамской.«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Христос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в пустыне», Н.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Ге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. «Тайная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вечеря», В. </w:t>
            </w:r>
            <w:proofErr w:type="spellStart"/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Поленов.«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Христос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грешница»);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D622B" w14:textId="77777777" w:rsidR="003F38C7" w:rsidRDefault="003F38C7" w:rsidP="003F38C7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BDA25" w14:textId="77777777" w:rsidR="003F38C7" w:rsidRDefault="003F38C7" w:rsidP="003F38C7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https://yandex.ru/video/preview/?</w:t>
            </w:r>
          </w:p>
          <w:p w14:paraId="798CA510" w14:textId="77777777" w:rsidR="003F38C7" w:rsidRPr="003E2DF3" w:rsidRDefault="003F38C7" w:rsidP="003F38C7">
            <w:pPr>
              <w:autoSpaceDE w:val="0"/>
              <w:autoSpaceDN w:val="0"/>
              <w:spacing w:before="20" w:after="0" w:line="230" w:lineRule="auto"/>
              <w:ind w:left="70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=1121740141859220229&amp;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видео+Библейские+темы+в+русском+искусстве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+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XIX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+в.</w:t>
            </w:r>
          </w:p>
        </w:tc>
      </w:tr>
      <w:tr w:rsidR="003F38C7" w:rsidRPr="00C27C47" w14:paraId="32B45A2E" w14:textId="77777777" w:rsidTr="003F38C7">
        <w:trPr>
          <w:trHeight w:hRule="exact" w:val="226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B9871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9.3.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3D50E" w14:textId="77777777" w:rsidR="003F38C7" w:rsidRPr="003E2DF3" w:rsidRDefault="003F38C7" w:rsidP="003F38C7">
            <w:pPr>
              <w:autoSpaceDE w:val="0"/>
              <w:autoSpaceDN w:val="0"/>
              <w:spacing w:before="74" w:after="0" w:line="250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Иконопись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истории русского искусства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16828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599ED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EF94E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F07DE" w14:textId="77777777" w:rsidR="003F38C7" w:rsidRDefault="003F38C7" w:rsidP="003F38C7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22.05.</w:t>
            </w:r>
            <w:r w:rsidR="006850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26.05.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DA404" w14:textId="77777777" w:rsidR="003F38C7" w:rsidRPr="003E2DF3" w:rsidRDefault="003F38C7" w:rsidP="003F38C7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Знать о смысловом различии между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иконой и картиной.;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о творчестве великих русских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иконописцев: Андрея Рублёва, Феофана Грека, Дионисия.;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Осознавать искусство древнерусской иконописи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уникальное и высокое достижение 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культуры;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• мотивацию к познанию и обучению; 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A1B85" w14:textId="77777777" w:rsidR="003F38C7" w:rsidRDefault="003F38C7" w:rsidP="003F38C7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EB701" w14:textId="77777777" w:rsid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https://yandex.ru/video/preview/?</w:t>
            </w:r>
          </w:p>
          <w:p w14:paraId="18AF543E" w14:textId="77777777" w:rsidR="003F38C7" w:rsidRPr="003E2DF3" w:rsidRDefault="003F38C7" w:rsidP="003F38C7">
            <w:pPr>
              <w:autoSpaceDE w:val="0"/>
              <w:autoSpaceDN w:val="0"/>
              <w:spacing w:before="20" w:after="0" w:line="228" w:lineRule="auto"/>
              <w:ind w:left="70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=11857417862366181582&amp;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видео+Иконопись+в+истории+русского+искусства</w:t>
            </w:r>
            <w:proofErr w:type="spellEnd"/>
          </w:p>
          <w:p w14:paraId="193F8ED1" w14:textId="77777777" w:rsidR="003F38C7" w:rsidRPr="003E2DF3" w:rsidRDefault="003F38C7" w:rsidP="003F38C7">
            <w:pPr>
              <w:autoSpaceDE w:val="0"/>
              <w:autoSpaceDN w:val="0"/>
              <w:spacing w:before="20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yandex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video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preview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/?</w:t>
            </w:r>
          </w:p>
          <w:p w14:paraId="3656958F" w14:textId="77777777" w:rsidR="003F38C7" w:rsidRPr="003E2DF3" w:rsidRDefault="003F38C7" w:rsidP="003F38C7">
            <w:pPr>
              <w:autoSpaceDE w:val="0"/>
              <w:autoSpaceDN w:val="0"/>
              <w:spacing w:before="18" w:after="0" w:line="230" w:lineRule="auto"/>
              <w:ind w:left="70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=375099827625933876&amp;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видео+Иконопись+в+истории+русского+искусства</w:t>
            </w:r>
            <w:proofErr w:type="spellEnd"/>
          </w:p>
        </w:tc>
      </w:tr>
      <w:tr w:rsidR="003F38C7" w:rsidRPr="003F38C7" w14:paraId="2501F7A6" w14:textId="77777777" w:rsidTr="003F38C7">
        <w:trPr>
          <w:trHeight w:hRule="exact" w:val="1407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45846" w14:textId="77777777"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B4CCB" w14:textId="77777777" w:rsidR="003F38C7" w:rsidRPr="003F38C7" w:rsidRDefault="003F38C7" w:rsidP="003F38C7">
            <w:pPr>
              <w:autoSpaceDE w:val="0"/>
              <w:autoSpaceDN w:val="0"/>
              <w:spacing w:before="74" w:after="0" w:line="250" w:lineRule="auto"/>
              <w:ind w:left="68" w:right="576"/>
              <w:rPr>
                <w:b/>
                <w:bCs/>
                <w:lang w:val="ru-RU"/>
              </w:rPr>
            </w:pP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  <w:t xml:space="preserve">ОБЩЕЕ </w:t>
            </w:r>
            <w:r w:rsidRPr="003F38C7">
              <w:rPr>
                <w:b/>
                <w:bCs/>
                <w:lang w:val="ru-RU"/>
              </w:rPr>
              <w:br/>
            </w: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  <w:t xml:space="preserve">КОЛИЧЕСТВО ЧАСОВ ПО </w:t>
            </w:r>
            <w:r w:rsidRPr="003F38C7">
              <w:rPr>
                <w:b/>
                <w:bCs/>
                <w:lang w:val="ru-RU"/>
              </w:rPr>
              <w:br/>
            </w: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  <w:lang w:val="ru-RU"/>
              </w:rPr>
              <w:t>МОДУЛЮ: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E0002" w14:textId="77777777"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  <w:rPr>
                <w:b/>
                <w:bCs/>
              </w:rPr>
            </w:pP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</w:rPr>
              <w:t>34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314BB" w14:textId="77777777"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  <w:rPr>
                <w:b/>
                <w:bCs/>
              </w:rPr>
            </w:pP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F3921" w14:textId="77777777"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  <w:rPr>
                <w:b/>
                <w:bCs/>
              </w:rPr>
            </w:pPr>
            <w:r w:rsidRPr="003F38C7">
              <w:rPr>
                <w:rFonts w:ascii="Times New Roman" w:eastAsia="Times New Roman" w:hAnsi="Times New Roman"/>
                <w:b/>
                <w:bCs/>
                <w:color w:val="000000"/>
                <w:w w:val="101"/>
                <w:sz w:val="15"/>
              </w:rPr>
              <w:t>34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F6FBE" w14:textId="77777777" w:rsidR="003F38C7" w:rsidRPr="003F38C7" w:rsidRDefault="003F38C7" w:rsidP="003F38C7">
            <w:pPr>
              <w:autoSpaceDE w:val="0"/>
              <w:autoSpaceDN w:val="0"/>
              <w:spacing w:before="74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EB42C" w14:textId="77777777" w:rsidR="003F38C7" w:rsidRPr="003F38C7" w:rsidRDefault="003F38C7" w:rsidP="003F38C7">
            <w:pPr>
              <w:autoSpaceDE w:val="0"/>
              <w:autoSpaceDN w:val="0"/>
              <w:spacing w:before="74" w:after="0" w:line="254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2E841" w14:textId="77777777" w:rsidR="003F38C7" w:rsidRPr="003F38C7" w:rsidRDefault="003F38C7" w:rsidP="003F38C7">
            <w:pPr>
              <w:autoSpaceDE w:val="0"/>
              <w:autoSpaceDN w:val="0"/>
              <w:spacing w:before="74" w:after="0" w:line="245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4F183" w14:textId="77777777" w:rsidR="003F38C7" w:rsidRPr="003F38C7" w:rsidRDefault="003F38C7" w:rsidP="003F38C7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</w:p>
        </w:tc>
      </w:tr>
    </w:tbl>
    <w:p w14:paraId="5786529A" w14:textId="77777777" w:rsidR="008935BB" w:rsidRPr="003F38C7" w:rsidRDefault="008935BB">
      <w:pPr>
        <w:rPr>
          <w:lang w:val="ru-RU"/>
        </w:rPr>
        <w:sectPr w:rsidR="008935BB" w:rsidRPr="003F38C7" w:rsidSect="00B66C5C">
          <w:pgSz w:w="16840" w:h="11900"/>
          <w:pgMar w:top="282" w:right="544" w:bottom="568" w:left="664" w:header="720" w:footer="720" w:gutter="0"/>
          <w:cols w:space="720" w:equalWidth="0">
            <w:col w:w="15631" w:space="0"/>
          </w:cols>
          <w:docGrid w:linePitch="360"/>
        </w:sectPr>
      </w:pPr>
    </w:p>
    <w:p w14:paraId="571BB9BB" w14:textId="77777777" w:rsidR="008935BB" w:rsidRPr="003F38C7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14:paraId="5DB12854" w14:textId="77777777" w:rsidR="008935BB" w:rsidRPr="003F38C7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14:paraId="7064FFD8" w14:textId="77777777" w:rsidR="008935BB" w:rsidRPr="003E2DF3" w:rsidRDefault="003E2DF3" w:rsidP="003F38C7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 К МОДУЛЮ «АРХИТЕКТУРА И ДИЗАЙН»</w:t>
      </w:r>
    </w:p>
    <w:p w14:paraId="6DB7FFCC" w14:textId="77777777" w:rsidR="008935BB" w:rsidRPr="003E2DF3" w:rsidRDefault="003E2DF3" w:rsidP="003F38C7">
      <w:pPr>
        <w:autoSpaceDE w:val="0"/>
        <w:autoSpaceDN w:val="0"/>
        <w:spacing w:before="346" w:after="0" w:line="230" w:lineRule="auto"/>
        <w:ind w:left="180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МОДУЛЯ «АРХИТЕКТУРА И ДИЗАЙН»</w:t>
      </w:r>
    </w:p>
    <w:p w14:paraId="46DD188A" w14:textId="77777777" w:rsidR="008935BB" w:rsidRPr="003E2DF3" w:rsidRDefault="003E2DF3" w:rsidP="003F38C7">
      <w:pPr>
        <w:autoSpaceDE w:val="0"/>
        <w:autoSpaceDN w:val="0"/>
        <w:spacing w:before="190" w:after="0" w:line="281" w:lineRule="auto"/>
        <w:ind w:right="432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14:paraId="2B034179" w14:textId="77777777" w:rsidR="008935BB" w:rsidRPr="003E2DF3" w:rsidRDefault="003E2DF3" w:rsidP="003F38C7">
      <w:pPr>
        <w:autoSpaceDE w:val="0"/>
        <w:autoSpaceDN w:val="0"/>
        <w:spacing w:before="70" w:after="0" w:line="278" w:lineRule="auto"/>
        <w:ind w:right="28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14:paraId="36F3828B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14:paraId="36E3E231" w14:textId="77777777" w:rsidR="008935BB" w:rsidRPr="003E2DF3" w:rsidRDefault="003E2DF3" w:rsidP="003F38C7">
      <w:pPr>
        <w:autoSpaceDE w:val="0"/>
        <w:autoSpaceDN w:val="0"/>
        <w:spacing w:before="70" w:after="0" w:line="281" w:lineRule="auto"/>
        <w:ind w:right="144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5F694784" w14:textId="77777777" w:rsidR="008935BB" w:rsidRPr="003E2DF3" w:rsidRDefault="003E2DF3" w:rsidP="003F38C7">
      <w:pPr>
        <w:autoSpaceDE w:val="0"/>
        <w:autoSpaceDN w:val="0"/>
        <w:spacing w:before="70" w:after="0" w:line="271" w:lineRule="auto"/>
        <w:ind w:right="576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64E98B5C" w14:textId="77777777" w:rsidR="008935BB" w:rsidRPr="003E2DF3" w:rsidRDefault="003E2DF3" w:rsidP="003F38C7">
      <w:pPr>
        <w:autoSpaceDE w:val="0"/>
        <w:autoSpaceDN w:val="0"/>
        <w:spacing w:before="70" w:after="0"/>
        <w:ind w:right="28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14:paraId="6E9444A7" w14:textId="77777777" w:rsidR="008935BB" w:rsidRPr="003E2DF3" w:rsidRDefault="003E2DF3" w:rsidP="003F38C7">
      <w:pPr>
        <w:autoSpaceDE w:val="0"/>
        <w:autoSpaceDN w:val="0"/>
        <w:spacing w:before="70" w:after="0"/>
        <w:ind w:right="28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Для оценки качества образования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14:paraId="491A9AA7" w14:textId="77777777" w:rsidR="008935BB" w:rsidRPr="003E2DF3" w:rsidRDefault="003E2DF3" w:rsidP="003F38C7">
      <w:pPr>
        <w:autoSpaceDE w:val="0"/>
        <w:autoSpaceDN w:val="0"/>
        <w:spacing w:before="70" w:after="0" w:line="278" w:lineRule="auto"/>
        <w:ind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14:paraId="1CABC65F" w14:textId="77777777" w:rsidR="008935BB" w:rsidRPr="003E2DF3" w:rsidRDefault="003E2DF3" w:rsidP="003F38C7">
      <w:pPr>
        <w:autoSpaceDE w:val="0"/>
        <w:autoSpaceDN w:val="0"/>
        <w:spacing w:before="70" w:after="0" w:line="271" w:lineRule="auto"/>
        <w:ind w:right="14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14:paraId="04E5EBDA" w14:textId="77777777" w:rsidR="008935BB" w:rsidRPr="003E2DF3" w:rsidRDefault="003E2DF3" w:rsidP="003F38C7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14:paraId="0395CCA9" w14:textId="77777777" w:rsidR="008935BB" w:rsidRPr="003E2DF3" w:rsidRDefault="003E2DF3" w:rsidP="003F38C7">
      <w:pPr>
        <w:autoSpaceDE w:val="0"/>
        <w:autoSpaceDN w:val="0"/>
        <w:spacing w:before="70" w:after="0"/>
        <w:ind w:right="14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14:paraId="24D9274B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9C52F0E" w14:textId="77777777"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14:paraId="5CAAF883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ЦЕЛЬ ИЗУЧЕНИЯ МОДУЛЯ «АРХИТЕКТУРА И ДИЗАЙН»</w:t>
      </w:r>
    </w:p>
    <w:p w14:paraId="260C9DEC" w14:textId="77777777" w:rsidR="008935BB" w:rsidRPr="003E2DF3" w:rsidRDefault="003E2DF3" w:rsidP="003F38C7">
      <w:pPr>
        <w:autoSpaceDE w:val="0"/>
        <w:autoSpaceDN w:val="0"/>
        <w:spacing w:before="190" w:after="0" w:line="271" w:lineRule="auto"/>
        <w:ind w:firstLine="567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4D132287" w14:textId="77777777" w:rsidR="008935BB" w:rsidRPr="003E2DF3" w:rsidRDefault="003E2DF3" w:rsidP="003F38C7">
      <w:pPr>
        <w:autoSpaceDE w:val="0"/>
        <w:autoSpaceDN w:val="0"/>
        <w:spacing w:before="70" w:after="0" w:line="281" w:lineRule="auto"/>
        <w:ind w:firstLine="567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14:paraId="72206CEE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before="192" w:after="0" w:line="290" w:lineRule="auto"/>
        <w:ind w:firstLine="567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«Архитектура и дизайн» являются: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60FFE922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before="192" w:after="0" w:line="262" w:lineRule="auto"/>
        <w:ind w:right="1008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МОДУЛЯ «АРХИТЕКТУРА И ДИЗАЙН» В УЧЕБНОМ ПЛАНЕ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Модуль «Архитектура и дизайн» изучается 1 час в неделю, общий объем составляет 34 часа.</w:t>
      </w:r>
    </w:p>
    <w:p w14:paraId="549FB529" w14:textId="77777777"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14:paraId="0DF5D0BF" w14:textId="77777777"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14:paraId="2A55E39D" w14:textId="77777777"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«АРХИТЕКТУРА И ДИЗАЙН»</w:t>
      </w:r>
    </w:p>
    <w:p w14:paraId="3C09C8AA" w14:textId="77777777" w:rsidR="003F38C7" w:rsidRDefault="003E2DF3" w:rsidP="003F38C7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Архитектура и дизайн — искусства художественной постройки — конструктивные искусства.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и архитектура как создатели «второй природы» — предметно-пространственной среды жизни людей.</w:t>
      </w:r>
    </w:p>
    <w:p w14:paraId="5E63F84C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3C3973F2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0321D9D1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44ADE4AB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— целесообразности и красоты.</w:t>
      </w:r>
    </w:p>
    <w:p w14:paraId="5E2A415F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Графический дизайн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161AD4C6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Элементы композиции в графическом дизайне: пятно, линия, цвет, буква, текст и изображение.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1E615BB1" w14:textId="77777777" w:rsidR="008935BB" w:rsidRPr="003E2DF3" w:rsidRDefault="003E2DF3" w:rsidP="003F38C7">
      <w:pPr>
        <w:autoSpaceDE w:val="0"/>
        <w:autoSpaceDN w:val="0"/>
        <w:spacing w:after="25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свойства композиции: целостность и соподчинённость элементов.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580"/>
        <w:gridCol w:w="1520"/>
        <w:gridCol w:w="1400"/>
        <w:gridCol w:w="1360"/>
        <w:gridCol w:w="1480"/>
        <w:gridCol w:w="1360"/>
        <w:gridCol w:w="400"/>
        <w:gridCol w:w="1400"/>
      </w:tblGrid>
      <w:tr w:rsidR="008935BB" w14:paraId="33C173EB" w14:textId="77777777">
        <w:trPr>
          <w:trHeight w:hRule="exact" w:val="362"/>
        </w:trPr>
        <w:tc>
          <w:tcPr>
            <w:tcW w:w="1580" w:type="dxa"/>
            <w:tcMar>
              <w:left w:w="0" w:type="dxa"/>
              <w:right w:w="0" w:type="dxa"/>
            </w:tcMar>
          </w:tcPr>
          <w:p w14:paraId="18074BC7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</w:tcPr>
          <w:p w14:paraId="6AF2C6CA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</w:tcPr>
          <w:p w14:paraId="7EC127BE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: </w:t>
            </w:r>
          </w:p>
        </w:tc>
        <w:tc>
          <w:tcPr>
            <w:tcW w:w="1360" w:type="dxa"/>
            <w:tcMar>
              <w:left w:w="0" w:type="dxa"/>
              <w:right w:w="0" w:type="dxa"/>
            </w:tcMar>
          </w:tcPr>
          <w:p w14:paraId="531EA7AC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14:paraId="5A1350DE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доминанты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360" w:type="dxa"/>
            <w:tcMar>
              <w:left w:w="0" w:type="dxa"/>
              <w:right w:w="0" w:type="dxa"/>
            </w:tcMar>
          </w:tcPr>
          <w:p w14:paraId="32123741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7FDE93F3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</w:tcPr>
          <w:p w14:paraId="18DEBB3B" w14:textId="77777777" w:rsidR="008935BB" w:rsidRDefault="003E2DF3" w:rsidP="003F38C7">
            <w:pPr>
              <w:autoSpaceDE w:val="0"/>
              <w:autoSpaceDN w:val="0"/>
              <w:spacing w:after="0" w:line="230" w:lineRule="auto"/>
              <w:ind w:left="11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асимметрия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</w:tc>
      </w:tr>
    </w:tbl>
    <w:p w14:paraId="1F88BBAA" w14:textId="77777777" w:rsidR="008935BB" w:rsidRPr="003E2DF3" w:rsidRDefault="003E2DF3" w:rsidP="003F38C7">
      <w:pPr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динамическая и статичная композиция, контраст, нюанс, акцент, замкнутость или открытость композиции.</w:t>
      </w:r>
    </w:p>
    <w:p w14:paraId="5B943290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5F6494EE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цвета в организации композиционного пространства.</w:t>
      </w:r>
    </w:p>
    <w:p w14:paraId="30B24767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 w14:paraId="426A0532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Шрифты и шрифтовая композиция в графическом дизайне.</w:t>
      </w:r>
    </w:p>
    <w:p w14:paraId="785633A4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Форма буквы как изобразительно-смысловой символ.</w:t>
      </w:r>
    </w:p>
    <w:p w14:paraId="1E080AAC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Шрифт и содержание текста. Стилизация шрифта.</w:t>
      </w:r>
    </w:p>
    <w:p w14:paraId="358E3822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Типографика. Понимание типографской строки как элемента плоскостной композиции.</w:t>
      </w:r>
    </w:p>
    <w:p w14:paraId="2C0C4D6A" w14:textId="77777777" w:rsidR="008935BB" w:rsidRPr="003E2DF3" w:rsidRDefault="008935BB" w:rsidP="003F38C7">
      <w:pPr>
        <w:rPr>
          <w:lang w:val="ru-RU"/>
        </w:rPr>
        <w:sectPr w:rsidR="008935BB" w:rsidRPr="003E2DF3">
          <w:pgSz w:w="11900" w:h="16840"/>
          <w:pgMar w:top="298" w:right="646" w:bottom="444" w:left="666" w:header="720" w:footer="720" w:gutter="0"/>
          <w:cols w:space="720" w:equalWidth="0">
            <w:col w:w="10588" w:space="0"/>
          </w:cols>
          <w:docGrid w:linePitch="360"/>
        </w:sectPr>
      </w:pPr>
    </w:p>
    <w:p w14:paraId="6F02A5E9" w14:textId="77777777" w:rsidR="008935BB" w:rsidRPr="003E2DF3" w:rsidRDefault="008935BB" w:rsidP="003F38C7">
      <w:pPr>
        <w:autoSpaceDE w:val="0"/>
        <w:autoSpaceDN w:val="0"/>
        <w:spacing w:after="78" w:line="220" w:lineRule="exact"/>
        <w:rPr>
          <w:lang w:val="ru-RU"/>
        </w:rPr>
      </w:pPr>
    </w:p>
    <w:p w14:paraId="53A3C3A5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аналитических и практических работ по теме «Буква — изобразительный элемент композиции».</w:t>
      </w:r>
    </w:p>
    <w:p w14:paraId="4C956F47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BDAC492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32B3DD59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93F5DAC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4EF96E1E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52025E8C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Макетирование объёмно-пространственных композиций</w:t>
      </w:r>
    </w:p>
    <w:p w14:paraId="3FF1FF0B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41D22F33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37698813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Выполнение практических работ по созданию объёмно-пространственных композиций. Объём и пространство.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​связь объектов в архитектурном макете.</w:t>
      </w:r>
    </w:p>
    <w:p w14:paraId="669624DB" w14:textId="77777777" w:rsidR="008935BB" w:rsidRPr="003E2DF3" w:rsidRDefault="003E2DF3" w:rsidP="003F38C7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2910CB3D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0451A94C" w14:textId="77777777" w:rsidR="008935BB" w:rsidRPr="003E2DF3" w:rsidRDefault="003E2DF3" w:rsidP="003F38C7">
      <w:pPr>
        <w:autoSpaceDE w:val="0"/>
        <w:autoSpaceDN w:val="0"/>
        <w:spacing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— стоечно-балочная конструкция — архитектура сводов; каркасная каменная архитектура; металлический каркас, железобетон и язык современной архитектуры).</w:t>
      </w:r>
    </w:p>
    <w:p w14:paraId="4BD87CAF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4B3428A1" w14:textId="77777777" w:rsidR="008935BB" w:rsidRPr="003E2DF3" w:rsidRDefault="003E2DF3" w:rsidP="003F38C7">
      <w:pPr>
        <w:autoSpaceDE w:val="0"/>
        <w:autoSpaceDN w:val="0"/>
        <w:spacing w:after="0" w:line="271" w:lineRule="auto"/>
        <w:ind w:right="30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— наиболее полное выявление функции предмета. Влияние развития технологий и материалов на изменение формы предмета.</w:t>
      </w:r>
    </w:p>
    <w:p w14:paraId="2B078746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аналитических зарисовок форм бытовых предметов.</w:t>
      </w:r>
    </w:p>
    <w:p w14:paraId="5ADD59A7" w14:textId="77777777" w:rsidR="008935BB" w:rsidRPr="003E2DF3" w:rsidRDefault="003E2DF3" w:rsidP="003F38C7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Творческое проектирование предметов быта с определением их функций и материала изготовления</w:t>
      </w:r>
    </w:p>
    <w:p w14:paraId="78C5319C" w14:textId="77777777" w:rsidR="008935BB" w:rsidRPr="003E2DF3" w:rsidRDefault="008935BB" w:rsidP="003F38C7">
      <w:pPr>
        <w:rPr>
          <w:lang w:val="ru-RU"/>
        </w:rPr>
        <w:sectPr w:rsidR="008935BB" w:rsidRPr="003E2DF3">
          <w:pgSz w:w="11900" w:h="16840"/>
          <w:pgMar w:top="298" w:right="646" w:bottom="342" w:left="666" w:header="720" w:footer="720" w:gutter="0"/>
          <w:cols w:space="720" w:equalWidth="0">
            <w:col w:w="10588" w:space="0"/>
          </w:cols>
          <w:docGrid w:linePitch="360"/>
        </w:sectPr>
      </w:pPr>
    </w:p>
    <w:p w14:paraId="400D14A0" w14:textId="77777777" w:rsidR="008935BB" w:rsidRPr="003E2DF3" w:rsidRDefault="008935BB" w:rsidP="003F38C7">
      <w:pPr>
        <w:autoSpaceDE w:val="0"/>
        <w:autoSpaceDN w:val="0"/>
        <w:spacing w:after="78" w:line="220" w:lineRule="exact"/>
        <w:rPr>
          <w:lang w:val="ru-RU"/>
        </w:rPr>
      </w:pPr>
    </w:p>
    <w:p w14:paraId="50DD07C7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4A804C56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36FD606D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Социальное значение дизайна и архитектуры как среды жизни человека</w:t>
      </w:r>
    </w:p>
    <w:p w14:paraId="3168FFA1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</w:t>
      </w:r>
    </w:p>
    <w:p w14:paraId="242388A6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25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600"/>
        <w:gridCol w:w="1340"/>
        <w:gridCol w:w="1180"/>
        <w:gridCol w:w="1240"/>
        <w:gridCol w:w="1600"/>
        <w:gridCol w:w="1140"/>
        <w:gridCol w:w="680"/>
        <w:gridCol w:w="400"/>
        <w:gridCol w:w="1300"/>
      </w:tblGrid>
      <w:tr w:rsidR="008935BB" w14:paraId="5AC88DD3" w14:textId="77777777">
        <w:trPr>
          <w:trHeight w:hRule="exact" w:val="362"/>
        </w:trPr>
        <w:tc>
          <w:tcPr>
            <w:tcW w:w="1600" w:type="dxa"/>
            <w:tcMar>
              <w:left w:w="0" w:type="dxa"/>
              <w:right w:w="0" w:type="dxa"/>
            </w:tcMar>
          </w:tcPr>
          <w:p w14:paraId="023E14E3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14:paraId="22B3EE02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14:paraId="6BBE7647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14:paraId="04CC7171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храмовая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</w:tcPr>
          <w:p w14:paraId="3228A20A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14:paraId="5BDD36FE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частный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</w:tcPr>
          <w:p w14:paraId="5093948D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48B6BCBD" w14:textId="77777777" w:rsidR="008935BB" w:rsidRDefault="003E2DF3" w:rsidP="003F38C7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300" w:type="dxa"/>
            <w:tcMar>
              <w:left w:w="0" w:type="dxa"/>
              <w:right w:w="0" w:type="dxa"/>
            </w:tcMar>
          </w:tcPr>
          <w:p w14:paraId="25737E7F" w14:textId="77777777" w:rsidR="008935BB" w:rsidRDefault="003E2DF3" w:rsidP="003F38C7">
            <w:pPr>
              <w:autoSpaceDE w:val="0"/>
              <w:autoSpaceDN w:val="0"/>
              <w:spacing w:after="0" w:line="230" w:lineRule="auto"/>
              <w:ind w:left="12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</w:p>
        </w:tc>
      </w:tr>
    </w:tbl>
    <w:p w14:paraId="5AF5C0A0" w14:textId="77777777" w:rsidR="008935BB" w:rsidRPr="003E2DF3" w:rsidRDefault="003E2DF3" w:rsidP="003F38C7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пространственной среде жизни разных народов.</w:t>
      </w:r>
    </w:p>
    <w:p w14:paraId="20EBA653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0B587CB9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Пути развития современной архитектуры и дизайна: город сегодня и завтра.</w:t>
      </w:r>
    </w:p>
    <w:p w14:paraId="5CB56C05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Архитектурная и градостроительная революция </w:t>
      </w:r>
      <w:r>
        <w:rPr>
          <w:rFonts w:ascii="Times New Roman" w:eastAsia="Times New Roman" w:hAnsi="Times New Roman"/>
          <w:color w:val="000000"/>
          <w:sz w:val="24"/>
        </w:rPr>
        <w:t>XX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36FDD91A" w14:textId="77777777" w:rsidR="008935BB" w:rsidRPr="003E2DF3" w:rsidRDefault="003E2DF3" w:rsidP="003F38C7">
      <w:pPr>
        <w:autoSpaceDE w:val="0"/>
        <w:autoSpaceDN w:val="0"/>
        <w:spacing w:after="0" w:line="271" w:lineRule="auto"/>
        <w:ind w:right="3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437E99C1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6ADD5CC0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цвета в формировании пространства. Схема-планировка и реальность.</w:t>
      </w:r>
    </w:p>
    <w:p w14:paraId="493C1135" w14:textId="77777777" w:rsidR="008935BB" w:rsidRPr="003E2DF3" w:rsidRDefault="003E2DF3" w:rsidP="003F38C7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Современные поиски новой эстетики в градостроительстве.</w:t>
      </w:r>
    </w:p>
    <w:p w14:paraId="206D07FB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11D7E6FA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22C4C08A" w14:textId="77777777" w:rsidR="008935BB" w:rsidRPr="003E2DF3" w:rsidRDefault="003E2DF3" w:rsidP="003F38C7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711B3F0D" w14:textId="77777777" w:rsidR="008935BB" w:rsidRPr="003E2DF3" w:rsidRDefault="003E2DF3" w:rsidP="003F38C7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пр.), киосков, информационных блоков, блоков локального озеленения и т. д.</w:t>
      </w:r>
    </w:p>
    <w:p w14:paraId="3D4EDC85" w14:textId="77777777" w:rsidR="008935BB" w:rsidRPr="003E2DF3" w:rsidRDefault="003E2DF3" w:rsidP="003F38C7">
      <w:pPr>
        <w:autoSpaceDE w:val="0"/>
        <w:autoSpaceDN w:val="0"/>
        <w:spacing w:after="0" w:line="262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</w:t>
      </w:r>
    </w:p>
    <w:p w14:paraId="156EAB77" w14:textId="77777777" w:rsidR="00B87D42" w:rsidRPr="00B87D42" w:rsidRDefault="00B87D42" w:rsidP="00B87D42">
      <w:pPr>
        <w:rPr>
          <w:lang w:val="ru-RU"/>
        </w:rPr>
      </w:pPr>
      <w:r w:rsidRPr="00B87D42">
        <w:rPr>
          <w:lang w:val="ru-RU"/>
        </w:rPr>
        <w:t>магазина.</w:t>
      </w:r>
    </w:p>
    <w:p w14:paraId="51B4C334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lang w:val="ru-RU"/>
        </w:rPr>
        <w:tab/>
      </w:r>
      <w:r w:rsidRPr="00B87D42">
        <w:rPr>
          <w:rFonts w:ascii="Times New Roman" w:hAnsi="Times New Roman" w:cs="Times New Roman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1EB18CF7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Образно-стилевое единство материальной культуры каждой эпохи. Интерьер как отражение стиля жизни его хозяев.</w:t>
      </w:r>
    </w:p>
    <w:p w14:paraId="1C79A8DD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Зонирование интерьера — создание многофункционального пространства. Отделочные материалы, введение фактуры и цвета в интерьер.</w:t>
      </w:r>
    </w:p>
    <w:p w14:paraId="024FE48E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Интерьеры общественных зданий (театр, кафе, вокзал, офис, школа).</w:t>
      </w:r>
    </w:p>
    <w:p w14:paraId="4DFFCCE3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69640E3C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Организация архитектурно-ландшафтного пространства. Город в единстве с ландшафтно-парковой средой.</w:t>
      </w:r>
    </w:p>
    <w:p w14:paraId="3E83089C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43EE2954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lastRenderedPageBreak/>
        <w:t>Выполнение дизайн-проекта территории парка или приусадебного участка в виде схемы-чертежа.</w:t>
      </w:r>
    </w:p>
    <w:p w14:paraId="22B4617F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Единство эстетического и функционального в объёмно-пространственной организации среды жизнедеятельности людей.</w:t>
      </w:r>
    </w:p>
    <w:p w14:paraId="7D0D00C7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Образ человека и индивидуальное проектирование</w:t>
      </w:r>
    </w:p>
    <w:p w14:paraId="76E3C29C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14:paraId="1AADBF4E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Проектные работы по созданию облика частного дома, комнаты и сада. Дизайн предметной среды в интерьере частного дома.</w:t>
      </w:r>
    </w:p>
    <w:p w14:paraId="1690C4B7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Мода и культура как параметры создания собственного костюма или комплекта одежды.</w:t>
      </w:r>
    </w:p>
    <w:p w14:paraId="4AD76EDB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45C4A13F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236AD7FD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Выполнение практических творческих эскизов по теме «Дизайн современной одежды».</w:t>
      </w:r>
    </w:p>
    <w:p w14:paraId="54ECC02D" w14:textId="77777777" w:rsidR="00B87D42" w:rsidRDefault="00B87D42" w:rsidP="00B87D42">
      <w:pPr>
        <w:rPr>
          <w:lang w:val="ru-RU"/>
        </w:rPr>
      </w:pPr>
      <w:r w:rsidRPr="00B87D42">
        <w:rPr>
          <w:rFonts w:ascii="Times New Roman" w:hAnsi="Times New Roman" w:cs="Times New Roman"/>
          <w:lang w:val="ru-RU"/>
        </w:rPr>
        <w:tab/>
        <w:t>Искусство грима и причёски. Форма лица и причёска. Макияж дневной, вечерний и карнавальный. Грим бытовой и сценический.</w:t>
      </w:r>
      <w:r w:rsidRPr="00B87D42">
        <w:rPr>
          <w:lang w:val="ru-RU"/>
        </w:rPr>
        <w:t xml:space="preserve"> </w:t>
      </w:r>
    </w:p>
    <w:p w14:paraId="19957231" w14:textId="77777777" w:rsidR="00B87D42" w:rsidRPr="00B87D42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154A6E3C" w14:textId="77777777" w:rsidR="008935BB" w:rsidRDefault="00B87D42" w:rsidP="00B87D42">
      <w:pPr>
        <w:rPr>
          <w:rFonts w:ascii="Times New Roman" w:hAnsi="Times New Roman" w:cs="Times New Roman"/>
          <w:lang w:val="ru-RU"/>
        </w:rPr>
      </w:pPr>
      <w:r w:rsidRPr="00B87D42">
        <w:rPr>
          <w:rFonts w:ascii="Times New Roman" w:hAnsi="Times New Roman" w:cs="Times New Roman"/>
          <w:lang w:val="ru-RU"/>
        </w:rPr>
        <w:t>Дизайн и архитектура — средства организации среды жизни людей и строительства нового мира.</w:t>
      </w:r>
    </w:p>
    <w:p w14:paraId="6373C29F" w14:textId="77777777" w:rsidR="00B87D42" w:rsidRDefault="00B87D42" w:rsidP="00B87D42">
      <w:pPr>
        <w:rPr>
          <w:rFonts w:ascii="Times New Roman" w:hAnsi="Times New Roman" w:cs="Times New Roman"/>
          <w:lang w:val="ru-RU"/>
        </w:rPr>
      </w:pPr>
    </w:p>
    <w:p w14:paraId="6AFE2AE5" w14:textId="77777777" w:rsidR="00B87D42" w:rsidRPr="003E2DF3" w:rsidRDefault="00B87D42" w:rsidP="00B87D42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МОДУЛЯ «АРХИТЕКТУРА И ДИЗАЙН» НА УРОВНЕ ОСНОВНОГО ОБЩЕГО ОБРАЗОВАНИЯ</w:t>
      </w:r>
    </w:p>
    <w:p w14:paraId="33C08AEE" w14:textId="77777777" w:rsidR="00B87D42" w:rsidRPr="003E2DF3" w:rsidRDefault="00B87D42" w:rsidP="00B87D42">
      <w:pPr>
        <w:autoSpaceDE w:val="0"/>
        <w:autoSpaceDN w:val="0"/>
        <w:spacing w:before="394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7C9E8A20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14:paraId="6925DA45" w14:textId="77777777" w:rsidR="00B87D42" w:rsidRPr="003E2DF3" w:rsidRDefault="00B87D42" w:rsidP="00B87D42">
      <w:pPr>
        <w:autoSpaceDE w:val="0"/>
        <w:autoSpaceDN w:val="0"/>
        <w:spacing w:before="310" w:after="0" w:line="271" w:lineRule="auto"/>
        <w:ind w:right="7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6C337197" w14:textId="77777777" w:rsidR="00B87D42" w:rsidRPr="003E2DF3" w:rsidRDefault="00B87D42" w:rsidP="00B87D42">
      <w:pPr>
        <w:autoSpaceDE w:val="0"/>
        <w:autoSpaceDN w:val="0"/>
        <w:spacing w:before="312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14:paraId="0C99969C" w14:textId="77777777" w:rsidR="00B87D42" w:rsidRPr="003E2DF3" w:rsidRDefault="00B87D42" w:rsidP="00B87D42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1. Патриотическое воспитание</w:t>
      </w:r>
    </w:p>
    <w:p w14:paraId="7B338FBF" w14:textId="77777777" w:rsidR="00B87D42" w:rsidRPr="003E2DF3" w:rsidRDefault="00B87D42" w:rsidP="00B87D42">
      <w:pPr>
        <w:autoSpaceDE w:val="0"/>
        <w:autoSpaceDN w:val="0"/>
        <w:spacing w:before="310" w:after="34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14"/>
        <w:gridCol w:w="1720"/>
        <w:gridCol w:w="1900"/>
        <w:gridCol w:w="1220"/>
        <w:gridCol w:w="1040"/>
        <w:gridCol w:w="1440"/>
      </w:tblGrid>
      <w:tr w:rsidR="00B87D42" w14:paraId="371BCCCC" w14:textId="77777777" w:rsidTr="00675037">
        <w:trPr>
          <w:trHeight w:hRule="exact" w:val="338"/>
        </w:trPr>
        <w:tc>
          <w:tcPr>
            <w:tcW w:w="3214" w:type="dxa"/>
            <w:tcMar>
              <w:left w:w="0" w:type="dxa"/>
              <w:right w:w="0" w:type="dxa"/>
            </w:tcMar>
          </w:tcPr>
          <w:p w14:paraId="041E919E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художественно-практической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14:paraId="23C51E5C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tcMar>
              <w:left w:w="0" w:type="dxa"/>
              <w:right w:w="0" w:type="dxa"/>
            </w:tcMar>
          </w:tcPr>
          <w:p w14:paraId="5C2A7F98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обучающегося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220" w:type="dxa"/>
            <w:tcMar>
              <w:left w:w="0" w:type="dxa"/>
              <w:right w:w="0" w:type="dxa"/>
            </w:tcMar>
          </w:tcPr>
          <w:p w14:paraId="656DD1B1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который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</w:tcPr>
          <w:p w14:paraId="41126D96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учится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14:paraId="7B02D7C0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ind w:left="16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чувственно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</w:p>
        </w:tc>
      </w:tr>
    </w:tbl>
    <w:p w14:paraId="408C8540" w14:textId="77777777" w:rsidR="00B87D42" w:rsidRDefault="00B87D42" w:rsidP="00B87D42">
      <w:pPr>
        <w:autoSpaceDE w:val="0"/>
        <w:autoSpaceDN w:val="0"/>
        <w:spacing w:before="34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эмоциональному восприятию и творческому созиданию художественного образа.</w:t>
      </w:r>
    </w:p>
    <w:p w14:paraId="69E0CB9A" w14:textId="77777777" w:rsidR="00B87D42" w:rsidRPr="003E2DF3" w:rsidRDefault="00B87D42" w:rsidP="00B87D42">
      <w:pPr>
        <w:autoSpaceDE w:val="0"/>
        <w:autoSpaceDN w:val="0"/>
        <w:spacing w:before="34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2. Гражданское воспитание</w:t>
      </w:r>
    </w:p>
    <w:p w14:paraId="6FEFCD9A" w14:textId="77777777" w:rsidR="00B87D42" w:rsidRDefault="00B87D42" w:rsidP="00B87D42">
      <w:pPr>
        <w:tabs>
          <w:tab w:val="left" w:pos="180"/>
        </w:tabs>
        <w:autoSpaceDE w:val="0"/>
        <w:autoSpaceDN w:val="0"/>
        <w:spacing w:before="312" w:after="34" w:line="262" w:lineRule="auto"/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направлена на активное приобщение обучающихся к ценностям мировой и отечественной культуры.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этом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реализуются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задачи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социализации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гражданского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воспитания</w:t>
      </w:r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34"/>
        <w:gridCol w:w="1660"/>
        <w:gridCol w:w="1060"/>
        <w:gridCol w:w="1020"/>
        <w:gridCol w:w="1680"/>
        <w:gridCol w:w="400"/>
        <w:gridCol w:w="920"/>
        <w:gridCol w:w="1300"/>
        <w:gridCol w:w="1180"/>
      </w:tblGrid>
      <w:tr w:rsidR="00B87D42" w14:paraId="1F264879" w14:textId="77777777" w:rsidTr="00675037">
        <w:trPr>
          <w:trHeight w:hRule="exact" w:val="338"/>
        </w:trPr>
        <w:tc>
          <w:tcPr>
            <w:tcW w:w="1334" w:type="dxa"/>
            <w:tcMar>
              <w:left w:w="0" w:type="dxa"/>
              <w:right w:w="0" w:type="dxa"/>
            </w:tcMar>
          </w:tcPr>
          <w:p w14:paraId="5DAF740C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60" w:type="dxa"/>
            <w:tcMar>
              <w:left w:w="0" w:type="dxa"/>
              <w:right w:w="0" w:type="dxa"/>
            </w:tcMar>
          </w:tcPr>
          <w:p w14:paraId="2F03C7CD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Формируется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</w:tcPr>
          <w:p w14:paraId="3F14DC57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14:paraId="1E55B96B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личной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</w:tcPr>
          <w:p w14:paraId="59B7001B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причастности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14:paraId="5C8BFB86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 </w:t>
            </w:r>
          </w:p>
        </w:tc>
        <w:tc>
          <w:tcPr>
            <w:tcW w:w="920" w:type="dxa"/>
            <w:tcMar>
              <w:left w:w="0" w:type="dxa"/>
              <w:right w:w="0" w:type="dxa"/>
            </w:tcMar>
          </w:tcPr>
          <w:p w14:paraId="013D3D38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00" w:type="dxa"/>
            <w:tcMar>
              <w:left w:w="0" w:type="dxa"/>
              <w:right w:w="0" w:type="dxa"/>
            </w:tcMar>
          </w:tcPr>
          <w:p w14:paraId="25623249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14:paraId="432FE30D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ind w:left="11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</w:tr>
    </w:tbl>
    <w:p w14:paraId="1AB7048E" w14:textId="77777777" w:rsidR="00B87D42" w:rsidRDefault="00B87D42" w:rsidP="00B87D42">
      <w:pPr>
        <w:autoSpaceDE w:val="0"/>
        <w:autoSpaceDN w:val="0"/>
        <w:spacing w:before="34" w:after="36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рассматривается как особый язык, развивающий коммуникативные умения.</w:t>
      </w:r>
    </w:p>
    <w:p w14:paraId="7A3670B5" w14:textId="77777777" w:rsidR="00B87D42" w:rsidRDefault="00B87D42" w:rsidP="00B87D42">
      <w:pPr>
        <w:autoSpaceDE w:val="0"/>
        <w:autoSpaceDN w:val="0"/>
        <w:spacing w:before="34" w:after="36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 рамках </w:t>
      </w:r>
      <w:proofErr w:type="spellStart"/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предмета«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искусство» происходит изучение художественной культуры и мировой истории искусства, углубляются интернациональные чувства обучающихся.</w:t>
      </w:r>
    </w:p>
    <w:p w14:paraId="158EC7A4" w14:textId="77777777" w:rsidR="00B87D42" w:rsidRPr="003E2DF3" w:rsidRDefault="00B87D42" w:rsidP="00B87D42">
      <w:pPr>
        <w:autoSpaceDE w:val="0"/>
        <w:autoSpaceDN w:val="0"/>
        <w:spacing w:before="34" w:after="36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4"/>
        <w:gridCol w:w="600"/>
        <w:gridCol w:w="1760"/>
        <w:gridCol w:w="1440"/>
        <w:gridCol w:w="1680"/>
        <w:gridCol w:w="1680"/>
        <w:gridCol w:w="1460"/>
        <w:gridCol w:w="960"/>
      </w:tblGrid>
      <w:tr w:rsidR="00B87D42" w14:paraId="684CAE88" w14:textId="77777777" w:rsidTr="004B756F">
        <w:trPr>
          <w:trHeight w:hRule="exact" w:val="334"/>
        </w:trPr>
        <w:tc>
          <w:tcPr>
            <w:tcW w:w="974" w:type="dxa"/>
            <w:tcMar>
              <w:left w:w="0" w:type="dxa"/>
              <w:right w:w="0" w:type="dxa"/>
            </w:tcMar>
          </w:tcPr>
          <w:p w14:paraId="218DAA08" w14:textId="77777777" w:rsidR="00B87D42" w:rsidRDefault="00B87D42" w:rsidP="004B756F">
            <w:pPr>
              <w:autoSpaceDE w:val="0"/>
              <w:autoSpaceDN w:val="0"/>
              <w:spacing w:before="3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52C0CB5F" w14:textId="77777777"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tcMar>
              <w:left w:w="0" w:type="dxa"/>
              <w:right w:w="0" w:type="dxa"/>
            </w:tcMar>
          </w:tcPr>
          <w:p w14:paraId="4946ECE1" w14:textId="77777777"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разнообразной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14:paraId="40FA46C2" w14:textId="77777777"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</w:tcPr>
          <w:p w14:paraId="5C796434" w14:textId="77777777"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</w:tcPr>
          <w:p w14:paraId="38061607" w14:textId="77777777"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способствуют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0" w:type="dxa"/>
            <w:tcMar>
              <w:left w:w="0" w:type="dxa"/>
              <w:right w:w="0" w:type="dxa"/>
            </w:tcMar>
          </w:tcPr>
          <w:p w14:paraId="5C87DD0A" w14:textId="77777777" w:rsidR="00B87D42" w:rsidRDefault="00B87D42" w:rsidP="004B756F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пониманию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</w:tcPr>
          <w:p w14:paraId="6337A1F2" w14:textId="77777777" w:rsidR="00B87D42" w:rsidRDefault="00B87D42" w:rsidP="004B756F">
            <w:pPr>
              <w:autoSpaceDE w:val="0"/>
              <w:autoSpaceDN w:val="0"/>
              <w:spacing w:before="34" w:after="0" w:line="230" w:lineRule="auto"/>
              <w:ind w:left="9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другого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</w:tc>
      </w:tr>
    </w:tbl>
    <w:p w14:paraId="60D08DA4" w14:textId="77777777" w:rsidR="00B87D42" w:rsidRDefault="00B87D42" w:rsidP="00B87D42">
      <w:pPr>
        <w:autoSpaceDE w:val="0"/>
        <w:autoSpaceDN w:val="0"/>
        <w:spacing w:before="36" w:after="0" w:line="230" w:lineRule="auto"/>
        <w:rPr>
          <w:lang w:val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становлению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чувства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личной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ответственности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</w:t>
      </w:r>
    </w:p>
    <w:p w14:paraId="3BD6BE8B" w14:textId="77777777" w:rsidR="00B87D42" w:rsidRDefault="00B87D42" w:rsidP="00B87D42">
      <w:pPr>
        <w:autoSpaceDE w:val="0"/>
        <w:autoSpaceDN w:val="0"/>
        <w:spacing w:before="36" w:after="0" w:line="230" w:lineRule="auto"/>
        <w:rPr>
          <w:lang w:val="ru-RU"/>
        </w:rPr>
      </w:pPr>
    </w:p>
    <w:p w14:paraId="3858BEE7" w14:textId="77777777" w:rsidR="00B87D42" w:rsidRDefault="00B87D42" w:rsidP="00B87D42">
      <w:pPr>
        <w:autoSpaceDE w:val="0"/>
        <w:autoSpaceDN w:val="0"/>
        <w:spacing w:before="36" w:after="0" w:line="230" w:lineRule="auto"/>
      </w:pP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3. </w:t>
      </w:r>
      <w:proofErr w:type="spellStart"/>
      <w:r>
        <w:rPr>
          <w:rFonts w:ascii="Times New Roman" w:eastAsia="Times New Roman" w:hAnsi="Times New Roman"/>
          <w:b/>
          <w:i/>
          <w:color w:val="000000"/>
          <w:sz w:val="24"/>
        </w:rPr>
        <w:t>Духовно-нравственное</w:t>
      </w:r>
      <w:proofErr w:type="spellEnd"/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i/>
          <w:color w:val="000000"/>
          <w:sz w:val="24"/>
        </w:rPr>
        <w:t>воспитание</w:t>
      </w:r>
      <w:proofErr w:type="spellEnd"/>
    </w:p>
    <w:p w14:paraId="3FA066AE" w14:textId="77777777" w:rsidR="00B87D42" w:rsidRDefault="00B87D42" w:rsidP="00B87D42">
      <w:pPr>
        <w:rPr>
          <w:lang w:val="ru-RU"/>
        </w:rPr>
      </w:pPr>
    </w:p>
    <w:p w14:paraId="078FF4FC" w14:textId="77777777" w:rsidR="00B87D42" w:rsidRDefault="00B87D42" w:rsidP="00B87D42">
      <w:pPr>
        <w:autoSpaceDE w:val="0"/>
        <w:autoSpaceDN w:val="0"/>
        <w:spacing w:after="0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14:paraId="38B61DDF" w14:textId="77777777" w:rsidR="00B87D42" w:rsidRDefault="00B87D42" w:rsidP="00B87D42">
      <w:pPr>
        <w:autoSpaceDE w:val="0"/>
        <w:autoSpaceDN w:val="0"/>
        <w:spacing w:after="0" w:line="286" w:lineRule="auto"/>
        <w:ind w:firstLine="180"/>
        <w:rPr>
          <w:lang w:val="ru-RU"/>
        </w:rPr>
      </w:pPr>
    </w:p>
    <w:p w14:paraId="3DA4C1F0" w14:textId="77777777" w:rsidR="00B87D42" w:rsidRPr="003E2DF3" w:rsidRDefault="00B87D42" w:rsidP="00B87D42">
      <w:pPr>
        <w:autoSpaceDE w:val="0"/>
        <w:autoSpaceDN w:val="0"/>
        <w:spacing w:after="0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4. Эстетическое воспитание</w:t>
      </w:r>
    </w:p>
    <w:p w14:paraId="74B0EA6D" w14:textId="77777777" w:rsidR="00B87D42" w:rsidRPr="003E2DF3" w:rsidRDefault="00B87D42" w:rsidP="00B87D42">
      <w:pPr>
        <w:autoSpaceDE w:val="0"/>
        <w:autoSpaceDN w:val="0"/>
        <w:spacing w:before="310" w:after="0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Эстетическое (от греч.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aisthetikos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421E5A6C" w14:textId="77777777" w:rsidR="00B87D42" w:rsidRPr="00B87D42" w:rsidRDefault="00B87D42" w:rsidP="00B87D42">
      <w:pPr>
        <w:rPr>
          <w:lang w:val="ru-RU"/>
        </w:rPr>
        <w:sectPr w:rsidR="00B87D42" w:rsidRPr="00B87D42" w:rsidSect="00B87D42">
          <w:pgSz w:w="11900" w:h="16840"/>
          <w:pgMar w:top="298" w:right="644" w:bottom="444" w:left="666" w:header="720" w:footer="720" w:gutter="0"/>
          <w:cols w:space="720" w:equalWidth="0">
            <w:col w:w="10590" w:space="0"/>
          </w:cols>
          <w:docGrid w:linePitch="360"/>
        </w:sectPr>
      </w:pPr>
    </w:p>
    <w:p w14:paraId="217FC0C5" w14:textId="77777777" w:rsidR="00B87D42" w:rsidRPr="00B87D42" w:rsidRDefault="00B87D42" w:rsidP="00B87D42">
      <w:pPr>
        <w:autoSpaceDE w:val="0"/>
        <w:autoSpaceDN w:val="0"/>
        <w:spacing w:after="78" w:line="220" w:lineRule="exact"/>
        <w:rPr>
          <w:lang w:val="ru-RU"/>
        </w:rPr>
      </w:pPr>
    </w:p>
    <w:p w14:paraId="3D130FBF" w14:textId="77777777" w:rsidR="00B87D42" w:rsidRPr="003E2DF3" w:rsidRDefault="00B87D42" w:rsidP="00B87D42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5. Ценности познавательной деятельности</w:t>
      </w:r>
    </w:p>
    <w:p w14:paraId="1F4FE57C" w14:textId="77777777" w:rsidR="00B87D42" w:rsidRDefault="00B87D42" w:rsidP="00B87D42">
      <w:pPr>
        <w:autoSpaceDE w:val="0"/>
        <w:autoSpaceDN w:val="0"/>
        <w:spacing w:before="310" w:after="34" w:line="271" w:lineRule="auto"/>
        <w:ind w:right="28" w:firstLine="180"/>
        <w:jc w:val="both"/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Воспитывается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эмоционально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окрашенный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интерес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к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жизни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Навыки</w:t>
      </w:r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74"/>
        <w:gridCol w:w="1640"/>
        <w:gridCol w:w="1560"/>
        <w:gridCol w:w="380"/>
        <w:gridCol w:w="1200"/>
        <w:gridCol w:w="1160"/>
        <w:gridCol w:w="1200"/>
        <w:gridCol w:w="500"/>
        <w:gridCol w:w="840"/>
      </w:tblGrid>
      <w:tr w:rsidR="00B87D42" w14:paraId="0208F214" w14:textId="77777777" w:rsidTr="00675037">
        <w:trPr>
          <w:trHeight w:hRule="exact" w:val="338"/>
        </w:trPr>
        <w:tc>
          <w:tcPr>
            <w:tcW w:w="2074" w:type="dxa"/>
            <w:tcMar>
              <w:left w:w="0" w:type="dxa"/>
              <w:right w:w="0" w:type="dxa"/>
            </w:tcMar>
          </w:tcPr>
          <w:p w14:paraId="57238A61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исследовательской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</w:tcPr>
          <w:p w14:paraId="09809E42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14:paraId="2643F67C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развиваются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14:paraId="1853C8D8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14:paraId="614CB91E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процессе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14:paraId="5766AC02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14:paraId="18E1A916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</w:tcPr>
          <w:p w14:paraId="24207B19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</w:tcPr>
          <w:p w14:paraId="0D1F3A36" w14:textId="77777777" w:rsidR="00B87D42" w:rsidRDefault="00B87D42" w:rsidP="00675037">
            <w:pPr>
              <w:autoSpaceDE w:val="0"/>
              <w:autoSpaceDN w:val="0"/>
              <w:spacing w:before="36" w:after="0" w:line="230" w:lineRule="auto"/>
              <w:ind w:left="1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уроках</w:t>
            </w:r>
            <w:proofErr w:type="spellEnd"/>
          </w:p>
        </w:tc>
      </w:tr>
    </w:tbl>
    <w:p w14:paraId="2C3B8F2E" w14:textId="77777777" w:rsidR="00B87D42" w:rsidRPr="003E2DF3" w:rsidRDefault="00B87D42" w:rsidP="00B87D42">
      <w:pPr>
        <w:autoSpaceDE w:val="0"/>
        <w:autoSpaceDN w:val="0"/>
        <w:spacing w:before="36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14:paraId="03F0AE1C" w14:textId="77777777" w:rsidR="00B87D42" w:rsidRPr="003E2DF3" w:rsidRDefault="00B87D42" w:rsidP="00B87D42">
      <w:pPr>
        <w:autoSpaceDE w:val="0"/>
        <w:autoSpaceDN w:val="0"/>
        <w:spacing w:before="6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6. Экологическое воспитание</w:t>
      </w:r>
    </w:p>
    <w:p w14:paraId="43541CD9" w14:textId="77777777" w:rsidR="00B87D42" w:rsidRPr="003E2DF3" w:rsidRDefault="00B87D42" w:rsidP="00B87D42">
      <w:pPr>
        <w:autoSpaceDE w:val="0"/>
        <w:autoSpaceDN w:val="0"/>
        <w:spacing w:before="310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0CE37EE9" w14:textId="77777777" w:rsidR="00B87D42" w:rsidRPr="003E2DF3" w:rsidRDefault="00B87D42" w:rsidP="00B87D42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7. Трудовое воспитание</w:t>
      </w:r>
    </w:p>
    <w:p w14:paraId="0E886E77" w14:textId="77777777" w:rsidR="00B87D42" w:rsidRDefault="00B87D42" w:rsidP="00B87D42">
      <w:pPr>
        <w:autoSpaceDE w:val="0"/>
        <w:autoSpaceDN w:val="0"/>
        <w:spacing w:after="0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23027917" w14:textId="77777777" w:rsidR="00B87D42" w:rsidRPr="003E2DF3" w:rsidRDefault="00B87D42" w:rsidP="00B87D42">
      <w:pPr>
        <w:autoSpaceDE w:val="0"/>
        <w:autoSpaceDN w:val="0"/>
        <w:spacing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</w:t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14:paraId="30EC2120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670" w:after="0" w:line="312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8. Воспитывающая предметно-эстетическая среда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14:paraId="6DBFA42F" w14:textId="77777777" w:rsidR="00B87D42" w:rsidRPr="003E2DF3" w:rsidRDefault="00B87D42" w:rsidP="00B87D42">
      <w:pPr>
        <w:rPr>
          <w:lang w:val="ru-RU"/>
        </w:rPr>
        <w:sectPr w:rsidR="00B87D42" w:rsidRPr="003E2DF3" w:rsidSect="00B87D42">
          <w:pgSz w:w="11900" w:h="16840"/>
          <w:pgMar w:top="298" w:right="648" w:bottom="428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6C0A9DED" w14:textId="77777777" w:rsidR="00B87D42" w:rsidRPr="003E2DF3" w:rsidRDefault="00B87D42" w:rsidP="00B87D42">
      <w:pPr>
        <w:autoSpaceDE w:val="0"/>
        <w:autoSpaceDN w:val="0"/>
        <w:spacing w:after="66" w:line="220" w:lineRule="exact"/>
        <w:rPr>
          <w:lang w:val="ru-RU"/>
        </w:rPr>
      </w:pPr>
    </w:p>
    <w:p w14:paraId="6E597ADD" w14:textId="77777777" w:rsidR="00B87D42" w:rsidRDefault="00B87D42" w:rsidP="00B87D42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79CB7488" w14:textId="77777777" w:rsidR="00B87D42" w:rsidRDefault="00B87D42" w:rsidP="00B87D42">
      <w:pPr>
        <w:autoSpaceDE w:val="0"/>
        <w:autoSpaceDN w:val="0"/>
        <w:spacing w:after="0" w:line="24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0D42762D" w14:textId="77777777" w:rsidR="00B87D42" w:rsidRDefault="00B87D42" w:rsidP="00B87D42">
      <w:pPr>
        <w:autoSpaceDE w:val="0"/>
        <w:autoSpaceDN w:val="0"/>
        <w:spacing w:after="0" w:line="24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модуля:</w:t>
      </w:r>
    </w:p>
    <w:p w14:paraId="49BC5E0F" w14:textId="77777777" w:rsidR="00B87D42" w:rsidRDefault="00B87D42" w:rsidP="00B87D4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14:paraId="5A714AC0" w14:textId="77777777" w:rsidR="00B87D42" w:rsidRPr="00B87D42" w:rsidRDefault="00B87D42" w:rsidP="00B87D42">
      <w:pPr>
        <w:pStyle w:val="ae"/>
        <w:numPr>
          <w:ilvl w:val="0"/>
          <w:numId w:val="17"/>
        </w:num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87D4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познавательными действиями </w:t>
      </w:r>
    </w:p>
    <w:p w14:paraId="474D97C5" w14:textId="77777777" w:rsidR="00B87D42" w:rsidRDefault="00B87D42" w:rsidP="00B87D42">
      <w:pPr>
        <w:pStyle w:val="ae"/>
        <w:tabs>
          <w:tab w:val="left" w:pos="18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lang w:val="ru-RU"/>
        </w:rPr>
      </w:pP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</w:p>
    <w:p w14:paraId="06C42940" w14:textId="77777777" w:rsidR="00B87D42" w:rsidRPr="00B87D42" w:rsidRDefault="00B87D42" w:rsidP="00B87D42">
      <w:pPr>
        <w:tabs>
          <w:tab w:val="left" w:pos="180"/>
        </w:tabs>
        <w:autoSpaceDE w:val="0"/>
        <w:autoSpaceDN w:val="0"/>
        <w:spacing w:after="0" w:line="240" w:lineRule="auto"/>
        <w:ind w:left="1080"/>
        <w:rPr>
          <w:lang w:val="ru-RU"/>
        </w:rPr>
      </w:pP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  <w:r w:rsidRPr="00B87D42">
        <w:rPr>
          <w:lang w:val="ru-RU"/>
        </w:rPr>
        <w:br/>
      </w:r>
      <w:r w:rsidRPr="00B87D42">
        <w:rPr>
          <w:rFonts w:ascii="Times New Roman" w:eastAsia="Times New Roman" w:hAnsi="Times New Roman"/>
          <w:color w:val="000000"/>
          <w:sz w:val="24"/>
          <w:lang w:val="ru-RU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14:paraId="2E6F3712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382" w:lineRule="auto"/>
        <w:ind w:left="18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художественнойкультуры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E2DF3">
        <w:rPr>
          <w:lang w:val="ru-RU"/>
        </w:rPr>
        <w:br/>
      </w:r>
      <w:r>
        <w:rPr>
          <w:lang w:val="ru-RU"/>
        </w:rPr>
        <w:tab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7BA07791" w14:textId="77777777" w:rsidR="00B87D42" w:rsidRDefault="00B87D42" w:rsidP="00B87D42">
      <w:pPr>
        <w:rPr>
          <w:lang w:val="ru-RU"/>
        </w:rPr>
      </w:pPr>
    </w:p>
    <w:p w14:paraId="5617E132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6D272E2D" w14:textId="77777777" w:rsidR="00B87D42" w:rsidRPr="003E2DF3" w:rsidRDefault="00B87D42" w:rsidP="00B87D42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познания;</w:t>
      </w:r>
    </w:p>
    <w:p w14:paraId="13236D96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512FC312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305B707E" w14:textId="77777777" w:rsidR="00B87D42" w:rsidRPr="003E2DF3" w:rsidRDefault="00B87D42" w:rsidP="00B87D42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14:paraId="3EF75B47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327593E7" w14:textId="77777777" w:rsidR="00B87D42" w:rsidRPr="003E2DF3" w:rsidRDefault="00B87D42" w:rsidP="00B87D42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14:paraId="63B7C7FA" w14:textId="77777777" w:rsidR="00B87D42" w:rsidRPr="003E2DF3" w:rsidRDefault="00B87D42" w:rsidP="00B87D42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работать с электронными учебными пособиями и учебниками;</w:t>
      </w:r>
    </w:p>
    <w:p w14:paraId="1C7FB177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69C7EE6E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3612E7C0" w14:textId="77777777" w:rsidR="00B87D42" w:rsidRPr="003E2DF3" w:rsidRDefault="00B87D42" w:rsidP="00B87D42">
      <w:pPr>
        <w:rPr>
          <w:lang w:val="ru-RU"/>
        </w:rPr>
        <w:sectPr w:rsidR="00B87D42" w:rsidRPr="003E2DF3" w:rsidSect="00B87D42">
          <w:pgSz w:w="11900" w:h="16840"/>
          <w:pgMar w:top="286" w:right="660" w:bottom="368" w:left="666" w:header="720" w:footer="720" w:gutter="0"/>
          <w:cols w:space="720" w:equalWidth="0">
            <w:col w:w="10574" w:space="0"/>
          </w:cols>
          <w:docGrid w:linePitch="360"/>
        </w:sectPr>
      </w:pPr>
    </w:p>
    <w:p w14:paraId="0E5178E9" w14:textId="77777777" w:rsidR="00B87D42" w:rsidRPr="003E2DF3" w:rsidRDefault="00B87D42" w:rsidP="00B87D42">
      <w:pPr>
        <w:autoSpaceDE w:val="0"/>
        <w:autoSpaceDN w:val="0"/>
        <w:spacing w:after="78" w:line="220" w:lineRule="exact"/>
        <w:rPr>
          <w:lang w:val="ru-RU"/>
        </w:rPr>
      </w:pPr>
    </w:p>
    <w:p w14:paraId="6698330C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2. Овладение универсальными коммуникативными действиями</w:t>
      </w:r>
    </w:p>
    <w:p w14:paraId="77EB3A3C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14:paraId="1625F8B3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49C2A9E4" w14:textId="77777777" w:rsidR="00B87D42" w:rsidRPr="003E2DF3" w:rsidRDefault="00B87D42" w:rsidP="00B87D42">
      <w:pPr>
        <w:autoSpaceDE w:val="0"/>
        <w:autoSpaceDN w:val="0"/>
        <w:spacing w:before="312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</w:t>
      </w:r>
    </w:p>
    <w:p w14:paraId="4BFC78E1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2FB61C8B" w14:textId="77777777" w:rsidR="00B87D42" w:rsidRPr="003E2DF3" w:rsidRDefault="00B87D42" w:rsidP="00B87D42">
      <w:pPr>
        <w:autoSpaceDE w:val="0"/>
        <w:autoSpaceDN w:val="0"/>
        <w:spacing w:before="310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7871BAF0" w14:textId="77777777" w:rsidR="00B87D42" w:rsidRPr="003E2DF3" w:rsidRDefault="00B87D42" w:rsidP="00B87D42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</w:p>
    <w:p w14:paraId="3E1D7D1A" w14:textId="77777777" w:rsidR="00B87D42" w:rsidRDefault="00B87D42" w:rsidP="00B87D42">
      <w:pPr>
        <w:rPr>
          <w:lang w:val="ru-RU"/>
        </w:rPr>
      </w:pPr>
    </w:p>
    <w:p w14:paraId="0C55284A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355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39F74A31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2" w:after="0" w:line="3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5EE61330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39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lastRenderedPageBreak/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межвозрастном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взаимодействии.</w:t>
      </w:r>
    </w:p>
    <w:p w14:paraId="3B7B0D07" w14:textId="77777777" w:rsidR="00B87D42" w:rsidRPr="003E2DF3" w:rsidRDefault="00B87D42" w:rsidP="00B87D42">
      <w:pPr>
        <w:autoSpaceDE w:val="0"/>
        <w:autoSpaceDN w:val="0"/>
        <w:spacing w:before="672"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7AAF914B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670" w:after="0" w:line="37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архитектуру и дизайн как конструктивные виды искусства, т. е. искусства художественного построения предметно-пространственной среды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роль архитектуры и дизайна в построении предметно-пространственной среды жизнедеятельности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рассуждать о влиянии предметно-пространственной среды на чувства, установки и поведение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рассуждать о том, как предметно-пространственная среда организует деятельность человека и</w:t>
      </w:r>
    </w:p>
    <w:p w14:paraId="3C65DC96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самом себе;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14:paraId="2ACC4787" w14:textId="77777777" w:rsidR="00B87D42" w:rsidRPr="00B87D42" w:rsidRDefault="00B87D42" w:rsidP="00B87D42">
      <w:pPr>
        <w:tabs>
          <w:tab w:val="left" w:pos="180"/>
        </w:tabs>
        <w:autoSpaceDE w:val="0"/>
        <w:autoSpaceDN w:val="0"/>
        <w:spacing w:before="670" w:after="0" w:line="418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Графический дизайн: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понятие формальной композиции и её значение как основы языка конструктивных искусств;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основные средства — требования к композиции;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перечислять и объяснять основные типы формальной композиции;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различные формальные композиции на плоскости в зависимости от поставленных задач;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при творческом построении композиции листа композиционную доминанту;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формальные композиции на выражение в них движения и статики;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навыки вариативности в ритмической организации листа;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роль цвета в конструктивных искусствах;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технологию использования цвета в живописи и в конструктивных искусствах;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выражение «цветовой образ»;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цвет в графических композициях как акцент или доминанту, объединённые одним стилем;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шрифт как графический рисунок начертания букв, объединённых общим стилем,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отвечающий законам художественной композиции;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соотносить особенности стилизации рисунка шрифта и содержание текста; различать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архитектуру»шрифта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 особенности шрифтовых гарнитур; иметь опыт творческого воплощения шрифтовой композиции (буквицы);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печатное слово, типографскую строку в качестве элементов графической композиции;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логотипа на выбранную тему;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приобрести творческий опыт построения композиции плаката, поздравительной открытки или рекламы на основе соединения текста и изображения;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79E0C222" w14:textId="77777777" w:rsidR="00B87D42" w:rsidRPr="003E2DF3" w:rsidRDefault="00B87D42" w:rsidP="00B87D42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Социальное значение дизайна и архитектуры как среды жизни человека:</w:t>
      </w:r>
    </w:p>
    <w:p w14:paraId="3E84861E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построения объёмно-пространственной композиции как макета архитектурного пространства в реальной жизни;</w:t>
      </w:r>
    </w:p>
    <w:p w14:paraId="7D19F8CC" w14:textId="77777777" w:rsidR="00B87D42" w:rsidRPr="003E2DF3" w:rsidRDefault="00B87D42" w:rsidP="00B87D42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выполнять построение макета пространственно-объёмной композиции по его чертежу;</w:t>
      </w:r>
    </w:p>
    <w:p w14:paraId="686AAA62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5F17709A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2147BF94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588D5F5D" w14:textId="77777777" w:rsidR="00B87D42" w:rsidRPr="003E2DF3" w:rsidRDefault="00B87D42" w:rsidP="00B87D42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42906161" w14:textId="77777777" w:rsidR="00B87D42" w:rsidRPr="003E2DF3" w:rsidRDefault="00B87D42" w:rsidP="00B87D42">
      <w:pPr>
        <w:autoSpaceDE w:val="0"/>
        <w:autoSpaceDN w:val="0"/>
        <w:spacing w:before="310" w:after="0" w:line="271" w:lineRule="auto"/>
        <w:ind w:right="5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материалов; рассуждать о социокультурных противоречиях в организации современной городской среды и поисках путей их преодоления;</w:t>
      </w:r>
    </w:p>
    <w:p w14:paraId="37F4A3F9" w14:textId="77777777" w:rsidR="00B87D42" w:rsidRPr="003E2DF3" w:rsidRDefault="00B87D42" w:rsidP="00B87D42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3F436A36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184E82E5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lastRenderedPageBreak/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различные виды планировки города; иметь опыт разработки построения городского пространства в виде макетной или графической схемы;</w:t>
      </w:r>
    </w:p>
    <w:p w14:paraId="1700468A" w14:textId="77777777" w:rsidR="00B87D42" w:rsidRPr="003E2DF3" w:rsidRDefault="00B87D42" w:rsidP="00B87D42">
      <w:pPr>
        <w:autoSpaceDE w:val="0"/>
        <w:autoSpaceDN w:val="0"/>
        <w:spacing w:before="312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</w:t>
      </w:r>
    </w:p>
    <w:p w14:paraId="009ECA38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66C06EA7" w14:textId="77777777" w:rsidR="00B87D42" w:rsidRPr="003E2DF3" w:rsidRDefault="00B87D42" w:rsidP="00B87D42">
      <w:pPr>
        <w:autoSpaceDE w:val="0"/>
        <w:autoSpaceDN w:val="0"/>
        <w:spacing w:before="310" w:after="0" w:line="271" w:lineRule="auto"/>
        <w:ind w:right="2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</w:t>
      </w:r>
    </w:p>
    <w:p w14:paraId="7F61F23A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объяснять, в чём заключается взаимосвязь формы и материала при построении предметного мира; объяснять характер влияния цвета на восприятие человеком формы объектов архитектуры и дизайна;</w:t>
      </w:r>
    </w:p>
    <w:p w14:paraId="6B96A682" w14:textId="77777777" w:rsidR="00B87D42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чело​века;</w:t>
      </w:r>
    </w:p>
    <w:p w14:paraId="0D7ECAC8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действий; объяснять, что такое стиль в одежде;</w:t>
      </w:r>
    </w:p>
    <w:p w14:paraId="54361061" w14:textId="77777777" w:rsidR="00B87D42" w:rsidRPr="003E2DF3" w:rsidRDefault="00B87D42" w:rsidP="00B87D42">
      <w:pPr>
        <w:autoSpaceDE w:val="0"/>
        <w:autoSpaceDN w:val="0"/>
        <w:spacing w:before="310" w:after="0" w:line="271" w:lineRule="auto"/>
        <w:ind w:right="4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391F3C25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7E532849" w14:textId="77777777" w:rsidR="00B87D42" w:rsidRPr="003E2DF3" w:rsidRDefault="00B87D42" w:rsidP="00B87D42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573D7859" w14:textId="77777777" w:rsidR="00B87D42" w:rsidRPr="003E2DF3" w:rsidRDefault="00B87D42" w:rsidP="00B87D42">
      <w:pPr>
        <w:autoSpaceDE w:val="0"/>
        <w:autoSpaceDN w:val="0"/>
        <w:spacing w:before="312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др.);</w:t>
      </w:r>
    </w:p>
    <w:p w14:paraId="6C3EC3AC" w14:textId="77777777" w:rsidR="00B87D42" w:rsidRPr="003E2DF3" w:rsidRDefault="00B87D42" w:rsidP="00B87D42">
      <w:pPr>
        <w:autoSpaceDE w:val="0"/>
        <w:autoSpaceDN w:val="0"/>
        <w:spacing w:before="310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задачи искусства театрального грима и бытового макияжа; иметь представление об имидж-дизайне, его задачах и социальном бытовании; иметь опыт создания эскизов для макияжа театральных образов и опыт бытового макияжа; определять эстетические и этические границы применения макияжа и стилистики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причёс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ки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повседневном быту.</w:t>
      </w:r>
    </w:p>
    <w:p w14:paraId="3EE5996B" w14:textId="77777777" w:rsidR="00B87D42" w:rsidRPr="003E2DF3" w:rsidRDefault="00B87D42" w:rsidP="00B87D42">
      <w:pPr>
        <w:rPr>
          <w:lang w:val="ru-RU"/>
        </w:rPr>
        <w:sectPr w:rsidR="00B87D42" w:rsidRPr="003E2DF3" w:rsidSect="00B87D42">
          <w:pgSz w:w="11900" w:h="16840"/>
          <w:pgMar w:top="298" w:right="646" w:bottom="498" w:left="666" w:header="720" w:footer="720" w:gutter="0"/>
          <w:cols w:space="720" w:equalWidth="0">
            <w:col w:w="10588" w:space="0"/>
          </w:cols>
          <w:docGrid w:linePitch="360"/>
        </w:sectPr>
      </w:pPr>
    </w:p>
    <w:p w14:paraId="093B6222" w14:textId="77777777" w:rsidR="008935BB" w:rsidRPr="003E2DF3" w:rsidRDefault="008935BB">
      <w:pPr>
        <w:autoSpaceDE w:val="0"/>
        <w:autoSpaceDN w:val="0"/>
        <w:spacing w:after="64" w:line="220" w:lineRule="exact"/>
        <w:rPr>
          <w:lang w:val="ru-RU"/>
        </w:rPr>
      </w:pPr>
    </w:p>
    <w:p w14:paraId="46307809" w14:textId="77777777" w:rsidR="008935BB" w:rsidRPr="003E2DF3" w:rsidRDefault="003E2DF3">
      <w:pPr>
        <w:autoSpaceDE w:val="0"/>
        <w:autoSpaceDN w:val="0"/>
        <w:spacing w:after="258" w:line="233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 xml:space="preserve">ТЕМАТИЧЕСКОЕ ПЛАНИРОВАНИЕ МОДУЛЯ «АРХИТЕКТУРА И ДИЗАЙН»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 w14:paraId="21E8A6FF" w14:textId="7777777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9C843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487C1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8FA0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C2B85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E4C68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6095F" w14:textId="77777777" w:rsidR="008935BB" w:rsidRDefault="003E2DF3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26851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8935BB" w14:paraId="62C2F62B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479F" w14:textId="77777777"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8770" w14:textId="77777777" w:rsidR="008935BB" w:rsidRDefault="008935BB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73A415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AB603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558A6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9DB1" w14:textId="77777777"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C4A6C" w14:textId="77777777"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D0C6" w14:textId="77777777"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16F7" w14:textId="77777777" w:rsidR="008935BB" w:rsidRDefault="008935BB"/>
        </w:tc>
      </w:tr>
      <w:tr w:rsidR="008935BB" w:rsidRPr="00C27C47" w14:paraId="548093B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AB3CC" w14:textId="77777777" w:rsidR="008935BB" w:rsidRPr="003E2DF3" w:rsidRDefault="003E2DF3">
            <w:pPr>
              <w:autoSpaceDE w:val="0"/>
              <w:autoSpaceDN w:val="0"/>
              <w:spacing w:before="70" w:after="0" w:line="242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1. Архитектура и дизайн — искусства художественной постройки предметно</w:t>
            </w:r>
            <w:r w:rsidRPr="003E2DF3">
              <w:rPr>
                <w:rFonts w:ascii="DejaVu Serif" w:eastAsia="DejaVu Serif" w:hAnsi="DejaVu Serif"/>
                <w:b/>
                <w:color w:val="000000"/>
                <w:w w:val="97"/>
                <w:sz w:val="16"/>
                <w:lang w:val="ru-RU"/>
              </w:rPr>
              <w:t>‒</w:t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пространственной среды жизни человека</w:t>
            </w:r>
          </w:p>
        </w:tc>
      </w:tr>
      <w:tr w:rsidR="008935BB" w14:paraId="525E0943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ECD6F" w14:textId="77777777" w:rsidR="008935BB" w:rsidRDefault="003E2DF3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BF6E3" w14:textId="77777777" w:rsidR="008935BB" w:rsidRPr="003E2DF3" w:rsidRDefault="003E2DF3">
            <w:pPr>
              <w:autoSpaceDE w:val="0"/>
              <w:autoSpaceDN w:val="0"/>
              <w:spacing w:before="80" w:after="0" w:line="250" w:lineRule="auto"/>
              <w:ind w:left="72" w:right="730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Архитектура и дизайн — предметно-пространственная среда, создаваемая человеком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B3AF5" w14:textId="77777777" w:rsidR="008935BB" w:rsidRDefault="003E2DF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19056" w14:textId="77777777" w:rsidR="008935BB" w:rsidRDefault="003E2DF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B0A15" w14:textId="77777777" w:rsidR="008935BB" w:rsidRDefault="003E2DF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EB579" w14:textId="77777777" w:rsidR="008935BB" w:rsidRPr="006850D0" w:rsidRDefault="003E2DF3">
            <w:pPr>
              <w:autoSpaceDE w:val="0"/>
              <w:autoSpaceDN w:val="0"/>
              <w:spacing w:before="80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</w:t>
            </w:r>
            <w:r w:rsidR="006850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09.09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4C7BC" w14:textId="77777777" w:rsidR="008935BB" w:rsidRPr="003E2DF3" w:rsidRDefault="003E2DF3">
            <w:pPr>
              <w:autoSpaceDE w:val="0"/>
              <w:autoSpaceDN w:val="0"/>
              <w:spacing w:before="80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архитектуры и дизайна в построении предметно-пространственной среды жизнедеятельности человека.;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влиянии предметно-пространственной среды на чувства, установки и поведение человека.;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Рассуждать о том, как предметно-пространственная среда организует деятельность человека и его представление о самом себе;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F5CE6" w14:textId="77777777" w:rsidR="008935BB" w:rsidRDefault="003E2DF3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BC916" w14:textId="77777777" w:rsidR="008935BB" w:rsidRDefault="003E2DF3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https://resh.edu.ru/subject/lesson/1508/start/</w:t>
            </w:r>
          </w:p>
        </w:tc>
      </w:tr>
      <w:tr w:rsidR="008935BB" w14:paraId="6A96F55F" w14:textId="77777777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638FC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152019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Архитектура — «каменная летопись» истории человечества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D1F0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AF427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55C0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7520D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</w:t>
            </w:r>
            <w:r w:rsidR="006850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3A5B2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ценность сохранения культурного наследия, выраженного в архитектуре, предметах труда и быта разных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том, что форма материальной культуры обладает воспитательным 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потенциалом;•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889DD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DA1D9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https://resh.edu.ru/subject/lesson/1508/start/</w:t>
            </w:r>
          </w:p>
        </w:tc>
      </w:tr>
      <w:tr w:rsidR="008935BB" w14:paraId="76AB8270" w14:textId="77777777">
        <w:trPr>
          <w:trHeight w:hRule="exact" w:val="39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01AF3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6A328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Основы построения композиции в конструктивных искусствах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E2F4B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90A18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4F6E2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036D5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</w:t>
            </w:r>
            <w:r w:rsidR="006850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47774" w14:textId="77777777" w:rsidR="008935BB" w:rsidRPr="003E2DF3" w:rsidRDefault="003E2DF3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понятие формальной композиции и её значение как основы языка конструктивных искусств.;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основные свойства — требования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перечислять и объяснять основные типы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формальной композиции.;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различные композиции на плоскости,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располагая их по принципу симметрии или динамического равновесия.;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в построении формата листа композиционную доминанту.;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формальные композиции на выражение в них движения и статики.;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навыки вариативности в ритмической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организации листа;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74A19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27A53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https://resh.edu.ru/subject/lesson/1509/start/</w:t>
            </w:r>
          </w:p>
        </w:tc>
      </w:tr>
    </w:tbl>
    <w:p w14:paraId="2CB7FD0C" w14:textId="77777777" w:rsidR="008935BB" w:rsidRDefault="008935BB">
      <w:pPr>
        <w:autoSpaceDE w:val="0"/>
        <w:autoSpaceDN w:val="0"/>
        <w:spacing w:after="0" w:line="14" w:lineRule="exact"/>
      </w:pPr>
    </w:p>
    <w:p w14:paraId="297380AA" w14:textId="77777777" w:rsidR="008935BB" w:rsidRDefault="008935BB">
      <w:pPr>
        <w:sectPr w:rsidR="008935BB">
          <w:pgSz w:w="16840" w:h="11900"/>
          <w:pgMar w:top="282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F1BC24A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 w14:paraId="3D28DEC5" w14:textId="77777777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96420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31842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Роль цвета в организации композиционного пространства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686E6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2071E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7AA0B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33EE9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30.09.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16576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цвета в конструктивных искусствах.; Различать технологию использования цвета в живописи и конструктивных искусствах.;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выражение «цветовой образ».;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цвет в графических композициях как акцент или доминанту;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E1A29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E7CDF" w14:textId="77777777" w:rsidR="008935BB" w:rsidRDefault="003E2DF3">
            <w:pPr>
              <w:autoSpaceDE w:val="0"/>
              <w:autoSpaceDN w:val="0"/>
              <w:spacing w:before="78" w:after="0" w:line="37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https://resh.edu.ru/subject/lesson/1510/start/ https://www.youtube.com/watch?</w:t>
            </w:r>
          </w:p>
          <w:p w14:paraId="71895904" w14:textId="77777777" w:rsidR="008935BB" w:rsidRDefault="003E2DF3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v=Htw1mOXTYHk&amp;feature=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emb_log</w:t>
            </w:r>
            <w:proofErr w:type="spellEnd"/>
          </w:p>
        </w:tc>
      </w:tr>
      <w:tr w:rsidR="008935BB" w14:paraId="4FF9E47D" w14:textId="77777777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71031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525D5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Шрифты и шрифтовая композиция в графическом дизайне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923C9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EB3D4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5B5BC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39F8E4" w14:textId="77777777" w:rsidR="008935BB" w:rsidRPr="00816D28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14.10.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E0598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Соотносить особенности стилизации рисунка шрифта и содержание текста.;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печатное слово, типографскую строку в качестве элементов графической композиции.;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Построение шрифтовой композиции;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«архитектуру» шрифта и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шрифтовых гарнитур.;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945A0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0E7CF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https://resh.edu.ru/subject/lesson/2710/start/</w:t>
            </w:r>
          </w:p>
        </w:tc>
      </w:tr>
      <w:tr w:rsidR="008935BB" w14:paraId="6E9C621B" w14:textId="77777777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F65A7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B9422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Логотип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логотипа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E956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5401E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99A3D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ED9C0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21.10.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44816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функции логотипа как представительского знака, эмблемы, торговой марки.;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шрифтовой и знаковый виды логотипа.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Иметь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практический опыт разработки логотипа на выбранную тему;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E235A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EDF60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https://resh.edu.ru/subject/lesson/2710/start/</w:t>
            </w:r>
          </w:p>
        </w:tc>
      </w:tr>
      <w:tr w:rsidR="008935BB" w14:paraId="7A3493E8" w14:textId="77777777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6C85F2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B4A30" w14:textId="77777777" w:rsidR="008935BB" w:rsidRDefault="003E2DF3">
            <w:pPr>
              <w:autoSpaceDE w:val="0"/>
              <w:autoSpaceDN w:val="0"/>
              <w:spacing w:before="76" w:after="0" w:line="250" w:lineRule="auto"/>
              <w:ind w:left="72"/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Композиционные основы макетирования в графическом дизайне при соединении текста и изображения.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плаката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9F2E5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8303B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CF16C9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9DE36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28.10.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E7224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задачах образного построения композиции плаката, поздравительной открытки или рекламы на основе соединения текста и изображения.; Понимать и объяснять образно-информационную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цельность синтеза текста и изображения в плакате и рекламе.;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практическую работу по композиции плаката или рекламы на основе макетирования текста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изображения (вручную или на основе компьютерных программ);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DB594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BDB30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https://resh.edu.ru/subject/lesson/3261/start/</w:t>
            </w:r>
          </w:p>
        </w:tc>
      </w:tr>
    </w:tbl>
    <w:p w14:paraId="4E1B1275" w14:textId="77777777" w:rsidR="008935BB" w:rsidRDefault="008935BB">
      <w:pPr>
        <w:autoSpaceDE w:val="0"/>
        <w:autoSpaceDN w:val="0"/>
        <w:spacing w:after="0" w:line="14" w:lineRule="exact"/>
      </w:pPr>
    </w:p>
    <w:p w14:paraId="7F9FF0FC" w14:textId="77777777" w:rsidR="008935BB" w:rsidRDefault="008935BB">
      <w:pPr>
        <w:sectPr w:rsidR="008935BB">
          <w:pgSz w:w="16840" w:h="11900"/>
          <w:pgMar w:top="284" w:right="640" w:bottom="12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5ECF5A0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 w14:paraId="2F4AF5E5" w14:textId="77777777">
        <w:trPr>
          <w:trHeight w:hRule="exact" w:val="31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7BB30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505E3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Многообразие форм графического дизайна. Дизайн книги и журнала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FD36B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E96BF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A0649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003C0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C9F6F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Узнавать элементы, составляющие конструкцию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художественное оформление книги, журнала.;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и применять различные способы построения книжного и журнального разворота.;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макет разворота книги или журнала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выбранной теме в виде коллажа или на основе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компьютерных программ;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587E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89439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https://resh.edu.ru/subject/lesson/3261/start/</w:t>
            </w:r>
          </w:p>
        </w:tc>
      </w:tr>
      <w:tr w:rsidR="008935BB" w:rsidRPr="00C27C47" w14:paraId="3F4B20B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82BF4" w14:textId="77777777"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2. Макетирование объёмно-пространственных композиций</w:t>
            </w:r>
          </w:p>
        </w:tc>
      </w:tr>
      <w:tr w:rsidR="008935BB" w14:paraId="3B2F7B24" w14:textId="77777777">
        <w:trPr>
          <w:trHeight w:hRule="exact" w:val="41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29D44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8078D" w14:textId="77777777"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 плоскостного изображения к объёмному макету. Объект и пространство. Взаимосвязь объектов в архитектурном макете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6A1DC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C55A7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ED49D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6F6912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25.11.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EAFCF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Развивать пространственное воображение.;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плоскостную композицию как схематическое изображение объёмов при виде на них сверху, т. е. чертёж проекции.;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строить плоскостную композицию и выполнять макет пространственно-объёмной композиции по её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чертежу.;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композицию объёмов в макете как образ современной постройки.;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Овладевать способами обозначения на макете рельефа местности и природных объектов.;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 взаимосвязь выразительности и целесообразности конструкции;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B4AA1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ABF55" w14:textId="77777777" w:rsidR="008935BB" w:rsidRDefault="003E2DF3">
            <w:pPr>
              <w:autoSpaceDE w:val="0"/>
              <w:autoSpaceDN w:val="0"/>
              <w:spacing w:before="78" w:after="0" w:line="37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https://resh.edu.ru/subject/lesson/2765/start/ https://www.youtube.com/watch?</w:t>
            </w:r>
          </w:p>
          <w:p w14:paraId="160AE63D" w14:textId="77777777" w:rsidR="008935BB" w:rsidRDefault="003E2DF3">
            <w:pPr>
              <w:autoSpaceDE w:val="0"/>
              <w:autoSpaceDN w:val="0"/>
              <w:spacing w:before="20" w:after="0" w:line="37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v=nFSQ_MbQh4k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https://resh.edu.ru/subject/lesson/2766/start/</w:t>
            </w:r>
          </w:p>
        </w:tc>
      </w:tr>
    </w:tbl>
    <w:p w14:paraId="2793EAC6" w14:textId="77777777" w:rsidR="008935BB" w:rsidRDefault="008935BB">
      <w:pPr>
        <w:autoSpaceDE w:val="0"/>
        <w:autoSpaceDN w:val="0"/>
        <w:spacing w:after="0" w:line="14" w:lineRule="exact"/>
      </w:pPr>
    </w:p>
    <w:p w14:paraId="70A26779" w14:textId="77777777" w:rsidR="008935BB" w:rsidRDefault="008935BB">
      <w:pPr>
        <w:sectPr w:rsidR="008935B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16879FB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 w14:paraId="0C5CF318" w14:textId="77777777">
        <w:trPr>
          <w:trHeight w:hRule="exact" w:val="34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C50C0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2A2EE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Здание как сочетание различных объёмных форм.</w:t>
            </w:r>
          </w:p>
          <w:p w14:paraId="12413B63" w14:textId="77777777" w:rsidR="008935BB" w:rsidRDefault="003E2DF3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целое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FFDE8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CAF49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D3CB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E1C7A" w14:textId="77777777" w:rsidR="008935BB" w:rsidRPr="00816D28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02.12.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76DC8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структуру различных типов зданий.</w:t>
            </w:r>
          </w:p>
          <w:p w14:paraId="625B5610" w14:textId="77777777" w:rsidR="008935BB" w:rsidRPr="003E2DF3" w:rsidRDefault="003E2DF3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горизонтальные, вертикальные,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наклонные элементы конструкции постройки.;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модульных элементах в построении архитектурного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Макетирование: создание фантазийной конструкции здания с ритмической организацией вертикальных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горизонтальных плоскостей и выделенной доминантой конструкции;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19DCB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F69DD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https://resh.edu.ru/subject/lesson/2709/start/</w:t>
            </w:r>
          </w:p>
        </w:tc>
      </w:tr>
      <w:tr w:rsidR="008935BB" w14:paraId="1354A0E0" w14:textId="77777777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68ED9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2FE55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40B7A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8FFE4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DACFC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2339C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09.12.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2CF72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 роли строительного материала в эволюции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конструкций и изменении облика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сооружений.;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Характеризовать, как изменение архитектуры влияет на характер организации и жизнедеятельности общества.; Рассказывать о главных архитектурных элементах здания, их изменениях в процессе исторического развития.;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зарисовки основных архитектурных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конструкций;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D3834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422364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https://resh.edu.ru/subject/lesson/2767/start/</w:t>
            </w:r>
          </w:p>
        </w:tc>
      </w:tr>
      <w:tr w:rsidR="008935BB" w14:paraId="424748EA" w14:textId="77777777">
        <w:trPr>
          <w:trHeight w:hRule="exact" w:val="20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C7A48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BEBE1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Красота и целесообразность предметного мира.</w:t>
            </w:r>
          </w:p>
          <w:p w14:paraId="06F4FAC5" w14:textId="77777777" w:rsidR="008935BB" w:rsidRPr="003E2DF3" w:rsidRDefault="003E2DF3">
            <w:pPr>
              <w:autoSpaceDE w:val="0"/>
              <w:autoSpaceDN w:val="0"/>
              <w:spacing w:before="18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 времени в предметах, создаваемых человеком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51DD8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96F636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02A24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D8D95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16.12.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D5330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общее и различное во внешнем облике вещи как сочетание объёмов, образующих форму.;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дизайн вещи одновременно как искусство и как социальное проектирование.;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аналитических зарисовок бытовых 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предметов;•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D2BE9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A4A75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https://resh.edu.ru/subject/lesson/2107/start/</w:t>
            </w:r>
          </w:p>
        </w:tc>
      </w:tr>
      <w:tr w:rsidR="008935BB" w14:paraId="5CDE842F" w14:textId="77777777">
        <w:trPr>
          <w:trHeight w:hRule="exact" w:val="22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50DC0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D694B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Форма, материал и функция бытового предмета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D6DB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5D41F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7ABA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06826" w14:textId="77777777" w:rsidR="008935BB" w:rsidRPr="00816D28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23.12.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87522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чём заключается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взаимо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​связь формы и материала.;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Придумывать новые фантазийные или утилитарные функции для старых вещей.;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проектирование предметов быта с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определением их функций и материала 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изготовления;•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298F3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2AF5D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https://resh.edu.ru/subject/lesson/2107/start/</w:t>
            </w:r>
          </w:p>
        </w:tc>
      </w:tr>
    </w:tbl>
    <w:p w14:paraId="5F81F396" w14:textId="77777777" w:rsidR="008935BB" w:rsidRDefault="008935BB">
      <w:pPr>
        <w:autoSpaceDE w:val="0"/>
        <w:autoSpaceDN w:val="0"/>
        <w:spacing w:after="0" w:line="14" w:lineRule="exact"/>
      </w:pPr>
    </w:p>
    <w:p w14:paraId="176AACA4" w14:textId="77777777" w:rsidR="008935BB" w:rsidRDefault="008935BB">
      <w:pPr>
        <w:sectPr w:rsidR="008935BB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26DDFAC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 w14:paraId="37042121" w14:textId="77777777">
        <w:trPr>
          <w:trHeight w:hRule="exact" w:val="29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AD05A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80B1A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Цвет в архитектуре и дизайне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EA868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F6DF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A111F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F7FD2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13.01.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75F8C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влиянии цвета на восприятие формы объектов архитектуры и дизайна.;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значении расположения цвета в пространстве архитектурно-дизайнерского объекта.;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особенности воздействия и применения цвета в живописи, дизайне и архитектуре.;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коллективной творческой работе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конструированию объектов дизайна или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архитектурному макетированию с использованием цвета;•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97569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9FC63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https://resh.edu.ru/subject/lesson/2107/start/</w:t>
            </w:r>
          </w:p>
        </w:tc>
      </w:tr>
      <w:tr w:rsidR="008935BB" w:rsidRPr="00C27C47" w14:paraId="73156D8A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7CD8D" w14:textId="77777777"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3. Социальное значение дизайна и архитектуры как среды жизни человека</w:t>
            </w:r>
          </w:p>
        </w:tc>
      </w:tr>
      <w:tr w:rsidR="008935BB" w14:paraId="6CFCBE7D" w14:textId="77777777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846BD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E8105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 и стиль материальной культуры прошлого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89E25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7B8B2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57AE8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8BBAB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20.01.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48176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особенностях архитектурно-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стилей разных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значение архитектурно-пространственной композиционной доминанты во внешнем облике города.; Рассказывать, проводить аналитический анализ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конструктивных и аналитических характеристик известных памятников русской архитектуры.;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аналитические зарисовки знаменитых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памятников.;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поисковую деятельность в Интернете.;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коллективной работе по созданию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фотоколлажа из изображений памятников отечественной архитектуры;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76CE6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99602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https://resh.edu.ru/subject/lesson/2105/start/</w:t>
            </w:r>
          </w:p>
        </w:tc>
      </w:tr>
      <w:tr w:rsidR="008935BB" w14:paraId="15838D38" w14:textId="77777777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4B39A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AEDE5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52097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D015C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F38DF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959FD8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27.01.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223B2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современный уровень развития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технологий и материалов, используемых в архитектуре и строительстве.;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значение преемственности в искусстве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архитектуры и искать собственный способ «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примирения»прошлого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настоящего в процессе реконструкции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городов.;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практические работы по теме «Образ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современного города и архитектурного стиля будущего»: фотоколлаж или фантазийную зарисовку города будущего;•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031D0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3E3B6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v=OLNdKXt1KEc</w:t>
            </w:r>
          </w:p>
        </w:tc>
      </w:tr>
    </w:tbl>
    <w:p w14:paraId="72CD577C" w14:textId="77777777" w:rsidR="008935BB" w:rsidRDefault="008935BB">
      <w:pPr>
        <w:autoSpaceDE w:val="0"/>
        <w:autoSpaceDN w:val="0"/>
        <w:spacing w:after="0" w:line="14" w:lineRule="exact"/>
      </w:pPr>
    </w:p>
    <w:p w14:paraId="4AA22E73" w14:textId="77777777" w:rsidR="008935BB" w:rsidRDefault="008935BB">
      <w:pPr>
        <w:sectPr w:rsidR="008935BB">
          <w:pgSz w:w="16840" w:h="11900"/>
          <w:pgMar w:top="284" w:right="640" w:bottom="67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ADCDC1A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 w14:paraId="2E6A45FE" w14:textId="77777777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4A19F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911DF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Пространство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городской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среды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F924B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C31DE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1FDB3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BE6CA8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B3E73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понятие «городская среда».;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объяснять планировку города как способ организации образа жизни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различные виды планировки города.;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 значении сохранения исторического облика города для современной жизни.;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разработки построения городского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пространства в виде макетной или графической схемы (карты);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79E51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1496A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v=oLIR8fxjoPg</w:t>
            </w:r>
          </w:p>
        </w:tc>
      </w:tr>
      <w:tr w:rsidR="008935BB" w14:paraId="22B0A208" w14:textId="77777777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BFCFC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535F9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городской среды. Малые архитектурные 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476EA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2A064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FC456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C174C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17.02.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B68259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малой архитектуры и архитектурного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дизайна в установке связи между человеком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архитектурой, в «проживании» городского пространства.; Иметь представление о значении сохранения исторического образа материальной среды города.;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практические творческие работы в технике коллажа или дизайн-проекта малых архитектурных форм городской среды;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34B9A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8206C" w14:textId="77777777" w:rsidR="008935BB" w:rsidRDefault="003E2DF3">
            <w:pPr>
              <w:autoSpaceDE w:val="0"/>
              <w:autoSpaceDN w:val="0"/>
              <w:spacing w:before="76" w:after="0" w:line="37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https://resh.edu.ru/subject/lesson/2109/start/ https://resh.edu.ru/subject/lesson/1620/start/</w:t>
            </w:r>
          </w:p>
        </w:tc>
      </w:tr>
      <w:tr w:rsidR="008935BB" w14:paraId="2612AAFA" w14:textId="77777777">
        <w:trPr>
          <w:trHeight w:hRule="exact" w:val="26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4DBBA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E7213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Дизайн пространственно-предметной среды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интерь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​ера. Интерьер и предметный мир в доме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AEDFD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8C766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64847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FFBCC8" w14:textId="77777777" w:rsidR="008935BB" w:rsidRPr="00816D28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03.03.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A4190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роль цвета, фактур и предметного наполнения пространства интерьера общественных мест (театр, кафе, вокзал, офис, школа и пр.), а также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индивидуальных помещений.;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задания по практической и аналитической работе по теме «Роль вещи в образно-стилевом решении интерьера» в форме создания коллажной композиции;•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; </w:t>
            </w:r>
            <w:r w:rsidRPr="003E2DF3">
              <w:rPr>
                <w:lang w:val="ru-RU"/>
              </w:rPr>
              <w:br/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20349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4D66C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v=oLIR8fxjoPg</w:t>
            </w:r>
          </w:p>
        </w:tc>
      </w:tr>
    </w:tbl>
    <w:p w14:paraId="35360613" w14:textId="77777777" w:rsidR="008935BB" w:rsidRDefault="008935BB">
      <w:pPr>
        <w:autoSpaceDE w:val="0"/>
        <w:autoSpaceDN w:val="0"/>
        <w:spacing w:after="0" w:line="14" w:lineRule="exact"/>
      </w:pPr>
    </w:p>
    <w:p w14:paraId="7493C4CA" w14:textId="77777777" w:rsidR="008935BB" w:rsidRDefault="008935BB">
      <w:pPr>
        <w:sectPr w:rsidR="008935BB">
          <w:pgSz w:w="16840" w:h="11900"/>
          <w:pgMar w:top="284" w:right="640" w:bottom="128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3F17AEF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 w14:paraId="5CB45A40" w14:textId="77777777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5FEE9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1138C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 и архитектура. Организация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архитектурно-ландшафтного пространства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7D912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F611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C186E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1F779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17.03.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FA9AF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эстетическое и экологическое взаимное сосуществование природы и архитектуры.;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традициях ландшафтно-парковой архитектуры и школах ландшафтного дизайна.;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 традициях построения и культурной ценности русской усадебной территории.;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новые приёмы работы с бумагой и природными материалами в процессе макетирования архитектурно-ландшафтных объектов;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D7869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14C2F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https://resh.edu.ru/subject/lesson/1620/start/</w:t>
            </w:r>
          </w:p>
        </w:tc>
      </w:tr>
      <w:tr w:rsidR="008935BB" w14:paraId="067AE1A6" w14:textId="77777777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7256A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31704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Замысел архитектурного проекта и его осуществление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6E78B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D9957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049EA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06F66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07.04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E6A48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Совершенствовать навыки коллективной работы над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объёмно-пространственной композицией.;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Развивать и реализовывать в макете художественную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фантазию в сочетании с архитектурно-смысловой логикой.; Развивать навыки макетирования;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017E9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211A0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v=fTBiISR1b4A</w:t>
            </w:r>
          </w:p>
        </w:tc>
      </w:tr>
      <w:tr w:rsidR="008935BB" w:rsidRPr="00C27C47" w14:paraId="386EC383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F4B76" w14:textId="77777777"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4. Образ человека и индивидуальное проектирование</w:t>
            </w:r>
          </w:p>
        </w:tc>
      </w:tr>
      <w:tr w:rsidR="008935BB" w14:paraId="0CE08ABC" w14:textId="77777777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F43AC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3D11C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Функциональная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планировка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дома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9FEC7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100FCE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B20CF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69046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14.04.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99690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в организации жилого пространства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проявляется индивидуальность человека, род его занятий и интересов.;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в архитектурно-дизайнерском проекте как реальные, так и фантазийные представления о своём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жилище.;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представление об учёте в проекте инженерно-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бытовых и санитарно-технических задач.;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Проявлять знание законов композиции и умение владеть художественными материалами;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1D093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B956E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https://resh.edu.ru/subject/lesson/2108/start/</w:t>
            </w:r>
          </w:p>
        </w:tc>
      </w:tr>
    </w:tbl>
    <w:p w14:paraId="1D3705BF" w14:textId="77777777" w:rsidR="008935BB" w:rsidRDefault="008935BB">
      <w:pPr>
        <w:autoSpaceDE w:val="0"/>
        <w:autoSpaceDN w:val="0"/>
        <w:spacing w:after="0" w:line="14" w:lineRule="exact"/>
      </w:pPr>
    </w:p>
    <w:p w14:paraId="62E433BF" w14:textId="77777777" w:rsidR="008935BB" w:rsidRDefault="008935BB">
      <w:pPr>
        <w:sectPr w:rsidR="008935BB">
          <w:pgSz w:w="16840" w:h="11900"/>
          <w:pgMar w:top="284" w:right="640" w:bottom="12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7A20B8A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757"/>
        <w:gridCol w:w="4273"/>
        <w:gridCol w:w="1082"/>
        <w:gridCol w:w="2918"/>
      </w:tblGrid>
      <w:tr w:rsidR="008935BB" w14:paraId="5C05F08D" w14:textId="77777777" w:rsidTr="00816D28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18F37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001E8" w14:textId="77777777"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предметной среды в интерьере личного дома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5DB5A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CDCC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E3992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3853B" w14:textId="77777777" w:rsidR="008935BB" w:rsidRPr="00816D28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21.04.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B178E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задачи зонирования помещения и искать способ зонирования.;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проектирования многофункционального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интерьера комнаты.;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Создать в эскизном проекте или с помощью цифровых программ дизайн интерьера своей комнаты или квартиры, раскрывая образно-архитектурный композиционный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замысел интерьера;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36460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E7CC9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https://resh.edu.ru/subject/lesson/2108/start/</w:t>
            </w:r>
          </w:p>
        </w:tc>
      </w:tr>
      <w:tr w:rsidR="008935BB" w14:paraId="0F1C3E55" w14:textId="77777777" w:rsidTr="00816D28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EA40A4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EB13D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и архитектура сада или приусадебного участка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24D19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48D0D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404D0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97848" w14:textId="77777777" w:rsidR="008935BB" w:rsidRPr="00816D28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</w:t>
            </w:r>
            <w:proofErr w:type="gramStart"/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.04.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81809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различные варианты планировки садового участка. Совершенствовать навыки работы с различными материалами в процессе макетирования.;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навыки создания объёмно-пространственной композиции в формировании букета по принципам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икебаны.;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разработку плана садового участка;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EB562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15F93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https://resh.edu.ru/subject/lesson/1621/start/</w:t>
            </w:r>
          </w:p>
        </w:tc>
      </w:tr>
      <w:tr w:rsidR="008935BB" w14:paraId="4F540F40" w14:textId="77777777" w:rsidTr="00816D28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FF1A2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5BAE1" w14:textId="77777777"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F1A36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D669B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60BBE" w14:textId="77777777"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D6425" w14:textId="77777777"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12.05.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7BD7B" w14:textId="77777777"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в одежде проявляется характер человека, его ценностные позиции и конкретные намерения его действий.;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об истории костюма разных эпох.; Объяснять, что такое стиль в одежде.;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понятие моды в одежде.;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законы композиции в проектировании одежды, создании силуэта костюма.;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моды в современном обществе.;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практическую работу по разработке проектов одежды;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CC9AA" w14:textId="77777777"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813827" w14:textId="77777777"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https://resh.edu.ru/subject/lesson/2106/start/</w:t>
            </w:r>
          </w:p>
        </w:tc>
      </w:tr>
    </w:tbl>
    <w:p w14:paraId="66D9F758" w14:textId="77777777" w:rsidR="008935BB" w:rsidRDefault="008935BB">
      <w:pPr>
        <w:autoSpaceDE w:val="0"/>
        <w:autoSpaceDN w:val="0"/>
        <w:spacing w:after="0" w:line="14" w:lineRule="exact"/>
      </w:pPr>
    </w:p>
    <w:p w14:paraId="52F2D6CA" w14:textId="77777777" w:rsidR="008935BB" w:rsidRDefault="008935BB">
      <w:pPr>
        <w:sectPr w:rsidR="008935BB">
          <w:pgSz w:w="16840" w:h="11900"/>
          <w:pgMar w:top="284" w:right="640" w:bottom="91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926EBD5" w14:textId="77777777"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 w14:paraId="24CC584E" w14:textId="77777777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22C28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4FC4F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Дизайн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современной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одежды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02D4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4E63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F9588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850ED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19.05.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5A216" w14:textId="77777777"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 особенности современной молодёжной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одежды.;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функциональные особенности современной одежды с традиционными функциями одежды прошлых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графические навыки и технологии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коллажа в процессе создания эскизов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молодёжных комплектов одежды.;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творческие работы по теме «Дизайн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современной одежды»;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807ED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4D215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https://resh.edu.ru/subject/lesson/2106/start/</w:t>
            </w:r>
          </w:p>
        </w:tc>
      </w:tr>
      <w:tr w:rsidR="008935BB" w14:paraId="0D4D8C74" w14:textId="77777777">
        <w:trPr>
          <w:trHeight w:hRule="exact" w:val="47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478A9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75BA71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 w:right="720"/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Визажистика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E7317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224E1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D9850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92755" w14:textId="77777777"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22.05.</w:t>
            </w:r>
            <w:r w:rsidR="00816D2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26.05.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69B6D" w14:textId="77777777" w:rsidR="008935BB" w:rsidRPr="003E2DF3" w:rsidRDefault="003E2DF3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чём разница между творческими задачами, стоящими перед гримёром и перед визажистом.;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Ориентироваться в технологии нанесения и снятия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бытового и театрального грима.;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Воспринимать и характеризовать макияж и причёску как единое композиционное целое.;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чёткое ощущение эстетических и этических границ применения макияжа и стилистики причёски в повседневном быту.;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связи имидж-дизайна с публичностью,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технологией социального поведения, рекламой,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общественной деятельностью и политикой.;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практические творческие работы по созданию разного образа одного и того же лица средствами грима.; Создавать средствами грима образа сценического или карнавального персонажа;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5A399" w14:textId="77777777"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2204A" w14:textId="77777777"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https://resh.edu.ru/subject/lesson/2768/start/</w:t>
            </w:r>
          </w:p>
        </w:tc>
      </w:tr>
      <w:tr w:rsidR="008935BB" w14:paraId="327AB182" w14:textId="77777777">
        <w:trPr>
          <w:trHeight w:hRule="exact" w:val="328"/>
        </w:trPr>
        <w:tc>
          <w:tcPr>
            <w:tcW w:w="3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2023F" w14:textId="77777777"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D2F5D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EBBA7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1F0B4" w14:textId="77777777"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BE69B" w14:textId="77777777" w:rsidR="008935BB" w:rsidRDefault="008935BB"/>
        </w:tc>
      </w:tr>
    </w:tbl>
    <w:p w14:paraId="27F8A2F7" w14:textId="77777777" w:rsidR="008935BB" w:rsidRDefault="008935BB">
      <w:pPr>
        <w:autoSpaceDE w:val="0"/>
        <w:autoSpaceDN w:val="0"/>
        <w:spacing w:after="0" w:line="14" w:lineRule="exact"/>
      </w:pPr>
    </w:p>
    <w:p w14:paraId="0890B64D" w14:textId="77777777" w:rsidR="008935BB" w:rsidRDefault="008935BB">
      <w:pPr>
        <w:sectPr w:rsidR="008935BB">
          <w:pgSz w:w="16840" w:h="11900"/>
          <w:pgMar w:top="284" w:right="640" w:bottom="129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2AE4FE9" w14:textId="77777777" w:rsidR="008935BB" w:rsidRDefault="008935BB">
      <w:pPr>
        <w:autoSpaceDE w:val="0"/>
        <w:autoSpaceDN w:val="0"/>
        <w:spacing w:after="78" w:line="220" w:lineRule="exact"/>
      </w:pPr>
    </w:p>
    <w:p w14:paraId="643C705D" w14:textId="77777777" w:rsidR="008935BB" w:rsidRPr="00F15499" w:rsidRDefault="003E2DF3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  <w:r w:rsidR="00F1549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5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8935BB" w14:paraId="5420C516" w14:textId="77777777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F8E00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79D9F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6ADE9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A929F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7A279" w14:textId="77777777" w:rsidR="008935BB" w:rsidRDefault="003E2DF3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8935BB" w14:paraId="485B96D9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C1A0" w14:textId="77777777" w:rsidR="008935BB" w:rsidRDefault="008935BB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C86E" w14:textId="77777777" w:rsidR="008935BB" w:rsidRDefault="008935BB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2EB5F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8C52F5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76ABA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46CC" w14:textId="77777777" w:rsidR="008935BB" w:rsidRDefault="008935BB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E929" w14:textId="77777777" w:rsidR="008935BB" w:rsidRDefault="008935BB"/>
        </w:tc>
      </w:tr>
      <w:tr w:rsidR="008935BB" w14:paraId="5C30FB14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6CB36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EC24B" w14:textId="77777777" w:rsidR="008935BB" w:rsidRPr="003E2DF3" w:rsidRDefault="003E2DF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Декоративно-прикладное искусство и его виды.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06B78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7CB97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A1008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D5FB3D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44893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04A63CA1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D19A3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D6738" w14:textId="77777777" w:rsidR="008935BB" w:rsidRPr="003E2DF3" w:rsidRDefault="003E2DF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DA37E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5CB93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FA616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3721B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D6707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02749D8B" w14:textId="77777777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0B218" w14:textId="77777777" w:rsidR="008935BB" w:rsidRDefault="003E2DF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D391C" w14:textId="77777777" w:rsidR="008935BB" w:rsidRDefault="003E2DF3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Убранство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избы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49A58" w14:textId="77777777" w:rsidR="008935BB" w:rsidRDefault="003E2DF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2247F" w14:textId="77777777" w:rsidR="008935BB" w:rsidRDefault="008935BB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EDFCC" w14:textId="77777777" w:rsidR="008935BB" w:rsidRDefault="003E2DF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C6FC5" w14:textId="77777777" w:rsidR="008935BB" w:rsidRPr="00F25E8A" w:rsidRDefault="003E2DF3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8D088" w14:textId="77777777" w:rsidR="008935BB" w:rsidRDefault="003E2DF3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14296AA6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C9072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E530A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Внутренний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избы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46726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5DF57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5F1D5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B616E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585C3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1B6AC021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D2FDC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1BE53" w14:textId="77777777" w:rsidR="008935BB" w:rsidRPr="003E2DF3" w:rsidRDefault="003E2DF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Конструкция и декор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предметов народного быта и труда.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F40DC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7EF12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B5364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AF29A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9DE87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39D1D268" w14:textId="77777777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978B8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916AB" w14:textId="77777777" w:rsidR="008935BB" w:rsidRPr="003E2DF3" w:rsidRDefault="003E2DF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Конструкция и декор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предметов народного быта и труда.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76035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2B309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B3BAE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D7320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68890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421D790F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1AE4E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8CDF7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вышивки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2383A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3C516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CC9CA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61A55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D0174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301751A3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A1DF2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BDA88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костюм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B5293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B8999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A9543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D0DA5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158C6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0C47FECF" w14:textId="77777777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3AC6A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A1BF2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костюм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F1104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CBB31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620A5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F0541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941A4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4417770E" w14:textId="77777777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6F097" w14:textId="77777777"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89CD5" w14:textId="77777777" w:rsidR="008935BB" w:rsidRPr="003E2DF3" w:rsidRDefault="003E2DF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Народные праздничные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обряды (обобщение темы).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57842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376DC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3AB91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9A4C2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25A19" w14:textId="77777777"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15B67983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F253C" w14:textId="77777777"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43DC6" w14:textId="77777777" w:rsidR="008935BB" w:rsidRPr="003E2DF3" w:rsidRDefault="003E2DF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художественных промыслов и их роль в современной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жизни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4299A4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CF1B5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19161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33444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0902A0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6D09066F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051B6" w14:textId="77777777"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B72A8" w14:textId="77777777" w:rsidR="008935BB" w:rsidRPr="003E2DF3" w:rsidRDefault="003E2DF3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Традиционные древние образы в современных игрушках народных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промыслов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A7211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6EA9E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36D5E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76AF0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E7771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 w14:paraId="4E991BF1" w14:textId="77777777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8CF1B" w14:textId="77777777"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DFF2D" w14:textId="77777777" w:rsidR="008935BB" w:rsidRPr="003E2DF3" w:rsidRDefault="003E2DF3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Традиционные древние образы в современных игрушках народных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промыслов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315F2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DD262" w14:textId="77777777"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CE1E8" w14:textId="77777777"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32EC4" w14:textId="77777777" w:rsidR="008935BB" w:rsidRPr="00F25E8A" w:rsidRDefault="003E2DF3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5D280" w14:textId="77777777"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62D1C32B" w14:textId="77777777" w:rsidR="008935BB" w:rsidRDefault="008935BB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14:paraId="14558F46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93891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BD463" w14:textId="77777777" w:rsidR="00DD0D48" w:rsidRPr="003E2DF3" w:rsidRDefault="00DD0D48" w:rsidP="00230C9D">
            <w:pPr>
              <w:autoSpaceDE w:val="0"/>
              <w:autoSpaceDN w:val="0"/>
              <w:spacing w:before="90" w:after="0" w:line="264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Праздничная хохлома. ​</w:t>
            </w:r>
            <w:r w:rsidRPr="003E2DF3">
              <w:rPr>
                <w:rFonts w:ascii="DejaVu Serif" w:eastAsia="DejaVu Serif" w:hAnsi="DejaVu Serif"/>
                <w:color w:val="000000"/>
                <w:sz w:val="24"/>
                <w:lang w:val="ru-RU"/>
              </w:rPr>
              <w:t>‐</w:t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Роспись по дереву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FBF45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983B8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F18E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A9DA6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EB368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219099A6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638E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128BE" w14:textId="77777777" w:rsidR="00DD0D48" w:rsidRPr="003E2DF3" w:rsidRDefault="00DD0D48" w:rsidP="00230C9D">
            <w:pPr>
              <w:autoSpaceDE w:val="0"/>
              <w:autoSpaceDN w:val="0"/>
              <w:spacing w:before="90" w:after="0" w:line="264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Праздничная хохлома. ​</w:t>
            </w:r>
            <w:r w:rsidRPr="003E2DF3">
              <w:rPr>
                <w:rFonts w:ascii="DejaVu Serif" w:eastAsia="DejaVu Serif" w:hAnsi="DejaVu Serif"/>
                <w:color w:val="000000"/>
                <w:sz w:val="24"/>
                <w:lang w:val="ru-RU"/>
              </w:rPr>
              <w:t>‐</w:t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Роспись по дереву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4D76A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8E7E8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5866B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2C098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3354D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63502B5C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34481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7E27A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Гжели.Керамика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84574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1D3287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85882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8498B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A3CED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00CB12AC" w14:textId="77777777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C4B68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5863C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Городецкая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дереву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B812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617A6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5FF90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A235C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B5791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6610B484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7FE6B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80F9D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Жостово.Роспись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металлу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BB69D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98C8D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1C17B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877BB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4617ED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78A09D49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A087E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489C4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лаковой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5DC5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237DD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5FFB7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FCE92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48EA0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1D1E232C" w14:textId="77777777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F01D0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571FC" w14:textId="77777777" w:rsidR="00DD0D48" w:rsidRPr="003E2DF3" w:rsidRDefault="00DD0D48" w:rsidP="00230C9D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Роль декоративно-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 в культуре древних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цивилизаций.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2C031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3E427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48987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CE651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CAF4D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2655927A" w14:textId="77777777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380EC0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AA555" w14:textId="77777777" w:rsidR="00DD0D48" w:rsidRPr="003E2DF3" w:rsidRDefault="00DD0D48" w:rsidP="00230C9D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Роль декоративно-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 в культуре древних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цивилизаций.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56F98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6D929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5C38C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BBC0E7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3F1A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78A304FD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1177B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E9643" w14:textId="77777777"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орнамента в культурах разных народов.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7543D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7A870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5A95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DD0CA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F7D9E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0A520939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3620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3C98F" w14:textId="77777777"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орнамента в культурах разных народов.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83CD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26E9A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9DED7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6B039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37DE8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06938943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87E51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29C26" w14:textId="77777777"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D5CE2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12657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8A215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EEE99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43DCC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736770C9" w14:textId="77777777" w:rsidTr="00230C9D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5941F" w14:textId="77777777" w:rsidR="00DD0D48" w:rsidRDefault="00DD0D48" w:rsidP="00230C9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05FBA" w14:textId="77777777" w:rsidR="00DD0D48" w:rsidRPr="003E2DF3" w:rsidRDefault="00DD0D48" w:rsidP="00230C9D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51CB6" w14:textId="77777777" w:rsidR="00DD0D48" w:rsidRDefault="00DD0D48" w:rsidP="00230C9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B7086" w14:textId="77777777" w:rsidR="00DD0D48" w:rsidRDefault="00DD0D48" w:rsidP="00230C9D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388891" w14:textId="77777777" w:rsidR="00DD0D48" w:rsidRDefault="00DD0D48" w:rsidP="00230C9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BEBE2" w14:textId="77777777" w:rsidR="00DD0D48" w:rsidRPr="00F25E8A" w:rsidRDefault="00DD0D48" w:rsidP="00230C9D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50257" w14:textId="77777777" w:rsidR="00DD0D48" w:rsidRDefault="00DD0D48" w:rsidP="00230C9D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3ADDCA20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EBD2A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BCEB2" w14:textId="77777777"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565B7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9C22A2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94BC9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D3AEE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A9F4C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59EE4952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00B35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AEB70" w14:textId="77777777"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6F2D7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F0310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5584C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9537F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64FA97" w14:textId="77777777" w:rsidR="00DD0D48" w:rsidRDefault="00DD0D48" w:rsidP="00230C9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7D2CCB77" w14:textId="77777777" w:rsidTr="00230C9D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FC028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B918E" w14:textId="77777777" w:rsidR="00DD0D48" w:rsidRPr="003E2DF3" w:rsidRDefault="00DD0D48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Целостный 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декоративно-прикладного искусства для каждой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исторической эпохи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национальной культуры.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BB1F4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B6AE69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DEB01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D5EAE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60077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3A868659" w14:textId="77777777"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14:paraId="3C59B12A" w14:textId="77777777" w:rsidTr="00230C9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CD062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32775" w14:textId="77777777" w:rsidR="00DD0D48" w:rsidRPr="003E2DF3" w:rsidRDefault="00DD0D48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Целостный 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декоративно-прикладного искусства для каждой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исторической эпохи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национальной культуры.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D5D8A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A4D26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E98B9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5DCF4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A5E20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6E1D36CC" w14:textId="77777777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E734B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9F8AF" w14:textId="77777777" w:rsidR="00DD0D48" w:rsidRPr="003E2DF3" w:rsidRDefault="00DD0D48" w:rsidP="00230C9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Многообразие видов, форм, материалов и техник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современного декоративного искусства.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635C0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90168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7D9F5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16A6A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C3940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38329AB4" w14:textId="77777777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C152F" w14:textId="77777777" w:rsidR="00DD0D48" w:rsidRDefault="00DD0D48" w:rsidP="00230C9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5ADA0" w14:textId="77777777" w:rsidR="00DD0D48" w:rsidRPr="003E2DF3" w:rsidRDefault="00DD0D48" w:rsidP="00230C9D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Символический знак в современной жизни.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2AF37" w14:textId="77777777" w:rsidR="00DD0D48" w:rsidRDefault="00DD0D48" w:rsidP="00230C9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88D85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A1E86" w14:textId="77777777" w:rsidR="00DD0D48" w:rsidRDefault="00DD0D48" w:rsidP="00230C9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1FA94" w14:textId="77777777" w:rsidR="00DD0D48" w:rsidRPr="00F25E8A" w:rsidRDefault="00DD0D48" w:rsidP="00230C9D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7025D" w14:textId="77777777" w:rsidR="00DD0D48" w:rsidRDefault="00DD0D48" w:rsidP="00230C9D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574305C8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5BAF8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26BD3" w14:textId="77777777"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Символический знак в современной жизни.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F4C2D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A41FA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1CF51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B1272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F65D9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1B564249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19C3A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33D5B" w14:textId="77777777"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 современных улиц и помещений.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58F32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34169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14796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43BA7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160AA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7C679039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9ACE8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B1792" w14:textId="77777777"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 современных улиц и помещений.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42D54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BE1EE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74F6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D6055" w14:textId="77777777" w:rsidR="00DD0D48" w:rsidRPr="00F25E8A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</w:t>
            </w:r>
            <w:r w:rsidR="00F25E8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56EC6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7798F004" w14:textId="77777777" w:rsidTr="00230C9D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4C2EF" w14:textId="77777777" w:rsidR="00DD0D48" w:rsidRPr="003E2DF3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717C7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7F5AC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8B329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4DE00B" w14:textId="77777777" w:rsidR="00DD0D48" w:rsidRDefault="00DD0D48" w:rsidP="00230C9D"/>
        </w:tc>
      </w:tr>
    </w:tbl>
    <w:p w14:paraId="413CCA7B" w14:textId="77777777" w:rsidR="00DD0D48" w:rsidRDefault="00DD0D48" w:rsidP="00DD0D48">
      <w:pPr>
        <w:autoSpaceDE w:val="0"/>
        <w:autoSpaceDN w:val="0"/>
        <w:spacing w:after="0" w:line="14" w:lineRule="exact"/>
      </w:pPr>
    </w:p>
    <w:p w14:paraId="5430A26E" w14:textId="77777777" w:rsidR="00DD0D48" w:rsidRDefault="00DD0D48" w:rsidP="00DD0D48"/>
    <w:p w14:paraId="68D43651" w14:textId="77777777" w:rsidR="008935BB" w:rsidRDefault="00DD0D48" w:rsidP="00DD0D48">
      <w:pPr>
        <w:tabs>
          <w:tab w:val="left" w:pos="4785"/>
        </w:tabs>
        <w:sectPr w:rsidR="008935BB">
          <w:pgSz w:w="11900" w:h="16840"/>
          <w:pgMar w:top="298" w:right="650" w:bottom="436" w:left="666" w:header="720" w:footer="720" w:gutter="0"/>
          <w:cols w:space="720" w:equalWidth="0">
            <w:col w:w="10584" w:space="0"/>
          </w:cols>
        </w:sectPr>
      </w:pPr>
      <w:r>
        <w:tab/>
      </w:r>
    </w:p>
    <w:p w14:paraId="3034B1E5" w14:textId="77777777" w:rsidR="00DD0D48" w:rsidRPr="00D2293B" w:rsidRDefault="00DD0D48" w:rsidP="00DD0D48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ПОУРОЧНОЕ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ПЛАНИРОВАНИЕ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6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класс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7"/>
      </w:tblGrid>
      <w:tr w:rsidR="00DD0D48" w14:paraId="2F3E307A" w14:textId="77777777" w:rsidTr="00230C9D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96A51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0943F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4013C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05E85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6FABE" w14:textId="77777777" w:rsidR="00DD0D48" w:rsidRDefault="00DD0D48" w:rsidP="00230C9D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DD0D48" w14:paraId="5594F7F7" w14:textId="77777777" w:rsidTr="00230C9D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8FE8" w14:textId="77777777" w:rsidR="00DD0D48" w:rsidRDefault="00DD0D48" w:rsidP="00230C9D"/>
        </w:tc>
        <w:tc>
          <w:tcPr>
            <w:tcW w:w="3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C472" w14:textId="77777777" w:rsidR="00DD0D48" w:rsidRDefault="00DD0D48" w:rsidP="00230C9D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8C2B59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7B851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6E41A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989D9" w14:textId="77777777" w:rsidR="00DD0D48" w:rsidRDefault="00DD0D48" w:rsidP="00230C9D"/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F97D" w14:textId="77777777" w:rsidR="00DD0D48" w:rsidRDefault="00DD0D48" w:rsidP="00230C9D"/>
        </w:tc>
      </w:tr>
      <w:tr w:rsidR="00F25E8A" w14:paraId="19213002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9AA7A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DEBCD" w14:textId="77777777" w:rsidR="00F25E8A" w:rsidRPr="00B45F7F" w:rsidRDefault="00F25E8A" w:rsidP="00F25E8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Искусство — его виды и их роль в жизни людей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1BFD60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426EB" w14:textId="77777777"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E5AD15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DE2CF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2F36B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3FD8F6E7" w14:textId="77777777" w:rsidTr="00230C9D">
        <w:trPr>
          <w:trHeight w:hRule="exact" w:val="15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B71ED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E6996" w14:textId="77777777" w:rsidR="00F25E8A" w:rsidRPr="002454A1" w:rsidRDefault="00F25E8A" w:rsidP="00F25E8A">
            <w:pPr>
              <w:autoSpaceDE w:val="0"/>
              <w:autoSpaceDN w:val="0"/>
              <w:spacing w:before="74" w:after="0" w:line="252" w:lineRule="auto"/>
              <w:ind w:left="70" w:right="144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Живописные,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графические и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скульптурные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художественные материалы и их особые свойства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58D30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64147" w14:textId="77777777"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32EA3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107FF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C80E0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1839D65E" w14:textId="77777777" w:rsidTr="00230C9D">
        <w:trPr>
          <w:trHeight w:hRule="exact" w:val="1273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4DA7B" w14:textId="77777777" w:rsidR="00F25E8A" w:rsidRDefault="00F25E8A" w:rsidP="00F25E8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E5D00" w14:textId="77777777" w:rsidR="00F25E8A" w:rsidRPr="002454A1" w:rsidRDefault="00F25E8A" w:rsidP="00F25E8A">
            <w:pPr>
              <w:autoSpaceDE w:val="0"/>
              <w:autoSpaceDN w:val="0"/>
              <w:spacing w:before="74" w:after="0" w:line="252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Рисунок —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основа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изобразительного искусства и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мастерства художника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02AB50" w14:textId="77777777" w:rsidR="00F25E8A" w:rsidRDefault="00F25E8A" w:rsidP="00F25E8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2C0A1" w14:textId="77777777" w:rsidR="00F25E8A" w:rsidRDefault="00F25E8A" w:rsidP="00F25E8A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4AC8B" w14:textId="77777777" w:rsidR="00F25E8A" w:rsidRDefault="00F25E8A" w:rsidP="00F25E8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C28FD" w14:textId="77777777" w:rsidR="00F25E8A" w:rsidRPr="00F25E8A" w:rsidRDefault="00F25E8A" w:rsidP="00F25E8A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D393E" w14:textId="77777777" w:rsidR="00F25E8A" w:rsidRDefault="00F25E8A" w:rsidP="00F25E8A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301F942E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19BA0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C5444" w14:textId="77777777" w:rsidR="00F25E8A" w:rsidRPr="002454A1" w:rsidRDefault="00F25E8A" w:rsidP="00F25E8A">
            <w:pPr>
              <w:autoSpaceDE w:val="0"/>
              <w:autoSpaceDN w:val="0"/>
              <w:spacing w:before="74" w:after="0" w:line="250" w:lineRule="auto"/>
              <w:ind w:left="70" w:right="144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Выразительные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возможности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линии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99A63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467BC" w14:textId="77777777"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C71BD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427D1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853B2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328D52E3" w14:textId="77777777" w:rsidTr="00230C9D">
        <w:trPr>
          <w:trHeight w:hRule="exact" w:val="8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46B3F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3351D" w14:textId="77777777" w:rsidR="00F25E8A" w:rsidRPr="002454A1" w:rsidRDefault="00F25E8A" w:rsidP="00F25E8A">
            <w:pPr>
              <w:autoSpaceDE w:val="0"/>
              <w:autoSpaceDN w:val="0"/>
              <w:spacing w:before="74" w:after="0" w:line="250" w:lineRule="auto"/>
              <w:ind w:left="70" w:right="51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Тёмное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—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светлое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—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тональные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отношения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98296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3814A" w14:textId="77777777"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3FB0E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315A4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1E7FA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60D969F1" w14:textId="77777777" w:rsidTr="00230C9D">
        <w:trPr>
          <w:trHeight w:hRule="exact" w:val="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1ABF9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F63AC" w14:textId="77777777" w:rsidR="00F25E8A" w:rsidRPr="002454A1" w:rsidRDefault="00F25E8A" w:rsidP="00F25E8A">
            <w:pPr>
              <w:autoSpaceDE w:val="0"/>
              <w:autoSpaceDN w:val="0"/>
              <w:spacing w:before="74" w:after="0" w:line="245" w:lineRule="auto"/>
              <w:ind w:left="70" w:right="288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Основы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цветоведения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F8CD5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AAEEE" w14:textId="77777777"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5BB59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12BD6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B76CC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728599EB" w14:textId="77777777" w:rsidTr="00230C9D">
        <w:trPr>
          <w:trHeight w:hRule="exact" w:val="13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229BB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7A2FB" w14:textId="77777777" w:rsidR="00F25E8A" w:rsidRPr="002454A1" w:rsidRDefault="00F25E8A" w:rsidP="00F25E8A">
            <w:pPr>
              <w:autoSpaceDE w:val="0"/>
              <w:autoSpaceDN w:val="0"/>
              <w:spacing w:before="74" w:after="0" w:line="252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Цвет как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выразительное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средство в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изобразительном искусстве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44BED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ADA6" w14:textId="77777777"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F7805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C32EF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AA980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459323D9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EC77B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77DF1" w14:textId="77777777" w:rsidR="00F25E8A" w:rsidRPr="002454A1" w:rsidRDefault="00F25E8A" w:rsidP="00F25E8A">
            <w:pPr>
              <w:autoSpaceDE w:val="0"/>
              <w:autoSpaceDN w:val="0"/>
              <w:spacing w:before="76" w:after="0" w:line="247" w:lineRule="auto"/>
              <w:ind w:left="70" w:right="144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Выразительные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средства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скульптуры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7729A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42E93" w14:textId="77777777"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B92D3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C5ED4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EAB01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5D78EBBE" w14:textId="77777777" w:rsidTr="00230C9D">
        <w:trPr>
          <w:trHeight w:hRule="exact" w:val="10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3178C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B15ED" w14:textId="77777777" w:rsidR="00F25E8A" w:rsidRPr="00A42C3E" w:rsidRDefault="00F25E8A" w:rsidP="00F25E8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Жанровая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система в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изобразительном искусстве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4E431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2DD08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63C58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5DDE6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EA9E8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6A391847" w14:textId="77777777" w:rsidTr="00230C9D">
        <w:trPr>
          <w:trHeight w:hRule="exact" w:val="128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8B64A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5D554" w14:textId="77777777" w:rsidR="00F25E8A" w:rsidRPr="002454A1" w:rsidRDefault="00F25E8A" w:rsidP="00F25E8A">
            <w:pPr>
              <w:autoSpaceDE w:val="0"/>
              <w:autoSpaceDN w:val="0"/>
              <w:spacing w:before="74" w:after="0" w:line="250" w:lineRule="auto"/>
              <w:ind w:left="70" w:right="144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Изображение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объёмного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предмета на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плоскости листа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5C3F2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AEFE1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18A32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F5284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D6E30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170F0E03" w14:textId="77777777" w:rsidTr="00230C9D">
        <w:trPr>
          <w:trHeight w:hRule="exact" w:val="97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54AC3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1F50D" w14:textId="77777777" w:rsidR="00F25E8A" w:rsidRPr="002454A1" w:rsidRDefault="00F25E8A" w:rsidP="00F25E8A">
            <w:pPr>
              <w:autoSpaceDE w:val="0"/>
              <w:autoSpaceDN w:val="0"/>
              <w:spacing w:before="74" w:after="0" w:line="250" w:lineRule="auto"/>
              <w:ind w:left="70" w:right="144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Конструкция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предмета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сложной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формы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2E83C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430F2" w14:textId="77777777"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68403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34799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E90A0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25E8A" w14:paraId="672984FC" w14:textId="77777777" w:rsidTr="00230C9D">
        <w:trPr>
          <w:trHeight w:hRule="exact" w:val="11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9524C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6F2D9" w14:textId="77777777" w:rsidR="00F25E8A" w:rsidRPr="002454A1" w:rsidRDefault="00F25E8A" w:rsidP="00F25E8A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Свет и тень.</w:t>
            </w:r>
          </w:p>
          <w:p w14:paraId="0FCF1C04" w14:textId="77777777" w:rsidR="00F25E8A" w:rsidRPr="002454A1" w:rsidRDefault="00F25E8A" w:rsidP="00F25E8A">
            <w:pPr>
              <w:autoSpaceDE w:val="0"/>
              <w:autoSpaceDN w:val="0"/>
              <w:spacing w:before="20" w:after="0" w:line="250" w:lineRule="auto"/>
              <w:ind w:left="70" w:right="288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Правила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светотеневого изображения предмета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28D3D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11116" w14:textId="77777777" w:rsidR="00F25E8A" w:rsidRDefault="00F25E8A" w:rsidP="00F25E8A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94E1C" w14:textId="77777777" w:rsidR="00F25E8A" w:rsidRDefault="00F25E8A" w:rsidP="00F25E8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66F34" w14:textId="77777777" w:rsidR="00F25E8A" w:rsidRPr="00F25E8A" w:rsidRDefault="00F25E8A" w:rsidP="00F25E8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4C800" w14:textId="77777777" w:rsidR="00F25E8A" w:rsidRDefault="00F25E8A" w:rsidP="00F25E8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00AF884D" w14:textId="77777777" w:rsidTr="00230C9D">
        <w:trPr>
          <w:trHeight w:hRule="exact" w:val="11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FA159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D9918" w14:textId="77777777" w:rsidR="00DD0D48" w:rsidRPr="002454A1" w:rsidRDefault="00DD0D48" w:rsidP="00230C9D">
            <w:pPr>
              <w:autoSpaceDE w:val="0"/>
              <w:autoSpaceDN w:val="0"/>
              <w:spacing w:before="74" w:after="0" w:line="250" w:lineRule="auto"/>
              <w:ind w:left="70" w:right="288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Рисунок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натюрморта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графическими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материалами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6E550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825B8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C071F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9ECBA" w14:textId="77777777"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B8BD0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690CAE5D" w14:textId="77777777"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6B3854" w14:paraId="7F288352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A0F1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09F9F" w14:textId="77777777" w:rsidR="006B3854" w:rsidRPr="00B45F7F" w:rsidRDefault="006B3854" w:rsidP="006B3854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Живописное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изображение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натюрморта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86331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20CC5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09D5C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1AA4F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F9B60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25910178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2CBA3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B06F4" w14:textId="77777777" w:rsidR="006B3854" w:rsidRPr="00C61B3F" w:rsidRDefault="006B3854" w:rsidP="006B3854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C61B3F">
              <w:rPr>
                <w:lang w:val="ru-RU"/>
              </w:rPr>
              <w:t>Портретный жанр в истории искусства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69735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39A8E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D0C4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DFA8F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1FAD8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5A99FBF6" w14:textId="77777777" w:rsidTr="00230C9D">
        <w:trPr>
          <w:trHeight w:hRule="exact" w:val="119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219A2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E28CD" w14:textId="77777777" w:rsidR="006B3854" w:rsidRPr="00C61B3F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1B3F">
              <w:rPr>
                <w:lang w:val="ru-RU"/>
              </w:rPr>
              <w:t>Конструкция головы человека. Построение головы человека, основные пропорции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02F38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03CA6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3AD2E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7A7BC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AB1F5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568462EF" w14:textId="77777777" w:rsidTr="00230C9D">
        <w:trPr>
          <w:trHeight w:hRule="exact" w:val="19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40526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267B83" w14:textId="77777777" w:rsidR="006B3854" w:rsidRPr="00C61B3F" w:rsidRDefault="006B3854" w:rsidP="006B385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61B3F">
              <w:rPr>
                <w:lang w:val="ru-RU"/>
              </w:rPr>
              <w:t>Графический портретный рисунок. Выполнение графического портретного рисунка с натуры и по памяти.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D4254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68687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3C62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6A416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819D83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3368452A" w14:textId="77777777" w:rsidTr="00230C9D">
        <w:trPr>
          <w:trHeight w:hRule="exact" w:val="1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45B71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4D81E" w14:textId="77777777" w:rsidR="006B3854" w:rsidRPr="00ED4246" w:rsidRDefault="006B3854" w:rsidP="006B3854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D4246">
              <w:rPr>
                <w:lang w:val="ru-RU"/>
              </w:rPr>
              <w:t>Свет и тень в изображении головы человека. Зарисовки разного освещения головы человека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3B71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4A091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08F2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10E18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689FB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69991788" w14:textId="77777777" w:rsidTr="00230C9D">
        <w:trPr>
          <w:trHeight w:hRule="exact" w:val="9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23413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49240" w14:textId="77777777" w:rsidR="006B3854" w:rsidRPr="00ED4246" w:rsidRDefault="006B3854" w:rsidP="006B3854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ED4246">
              <w:rPr>
                <w:lang w:val="ru-RU"/>
              </w:rPr>
              <w:t>Портрет в скульптуре. Лепка головы человека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B5075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A5C9D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FD125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757AE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B5C83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25C90CEB" w14:textId="77777777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8B138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39201" w14:textId="77777777" w:rsidR="006B3854" w:rsidRPr="00B45F7F" w:rsidRDefault="006B3854" w:rsidP="006B385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ED4246">
              <w:rPr>
                <w:lang w:val="ru-RU"/>
              </w:rPr>
              <w:t>Живописное изображение портрета. Создание живописного портрета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4EFF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72BD3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9396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D33DD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B6546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753C277C" w14:textId="77777777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148B9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FA146" w14:textId="77777777" w:rsidR="006B3854" w:rsidRPr="00B45F7F" w:rsidRDefault="006B3854" w:rsidP="006B385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ED4246">
              <w:rPr>
                <w:lang w:val="ru-RU"/>
              </w:rPr>
              <w:t>Правила построения линейной перспективы в изображении пространства. Построение линейной перспективы при изображении пространства пейзажа на листе бумаги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AB984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BFAE9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357D29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F506E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D7130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33C2CA10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3B337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EFF80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Правила воздушной перспективы. Построение переднего, среднего и дальнего планов при изображении пейзажного пространства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CA606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9E377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7F0F1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34DE7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0769A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5706E08F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E92A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D6F34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Особенности изображения разных состояний природы и её освещения. Изображение разных состояний природы в живописном пейзаже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009D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7334F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8373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BFB52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E562AB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13EC18D4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1AEC2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A1608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Пейзаж в истории русской живописи и его значение в отечественной культуре. Создание композиционного живописного пейзажа своей Родины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BE44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27567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BECDEE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EF151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C5956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4945A9D2" w14:textId="77777777" w:rsidTr="00230C9D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14120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C46BB" w14:textId="77777777" w:rsidR="006B3854" w:rsidRPr="00B45F7F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Пейзаж в графике. Создание пейзажных зарисовок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27989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9D2B26" w14:textId="77777777" w:rsidR="006B3854" w:rsidRDefault="006B3854" w:rsidP="006B3854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D3B5B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AD0ED" w14:textId="77777777" w:rsidR="006B3854" w:rsidRPr="00F25E8A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DD6C9" w14:textId="77777777" w:rsidR="006B3854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7C8433F5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0BE1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992A3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Городской пейзаж.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B2A9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EBA1A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654F4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608DB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E88D6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1CD9815B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A4360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7A001" w14:textId="77777777" w:rsidR="00DD0D48" w:rsidRPr="00B45F7F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121005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D587F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8E152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8D0D2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FCD72" w14:textId="77777777" w:rsidR="00DD0D48" w:rsidRDefault="00DD0D48" w:rsidP="00230C9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01E5E394" w14:textId="77777777" w:rsidTr="00230C9D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44BF6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2F648" w14:textId="77777777" w:rsidR="00DD0D48" w:rsidRPr="00B45F7F" w:rsidRDefault="00DD0D48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ED4246">
              <w:rPr>
                <w:lang w:val="ru-RU"/>
              </w:rPr>
              <w:t>Работа над сюжетной композицией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F00CD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E6761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0C2D6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F7A57" w14:textId="77777777"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512FB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7A1031D5" w14:textId="77777777" w:rsidTr="00230C9D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867A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E398F" w14:textId="77777777" w:rsidR="006B3854" w:rsidRPr="00B45F7F" w:rsidRDefault="006B3854" w:rsidP="006B3854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ED4246">
              <w:rPr>
                <w:lang w:val="ru-RU"/>
              </w:rPr>
              <w:t>Историческая картина в истории искусства, её особое значение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2E81C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F46C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9FFA7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18396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1C3C5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0F419A31" w14:textId="77777777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4AD57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AD145" w14:textId="77777777" w:rsidR="006B3854" w:rsidRPr="00B45F7F" w:rsidRDefault="006B3854" w:rsidP="006B385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ED4246">
              <w:rPr>
                <w:lang w:val="ru-RU"/>
              </w:rPr>
              <w:t>Историческая картина в русской живописи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B4F22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7A9FC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11232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3E65A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8CA9D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35A7E714" w14:textId="77777777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50345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B541F" w14:textId="77777777" w:rsidR="006B3854" w:rsidRPr="00B45F7F" w:rsidRDefault="006B3854" w:rsidP="006B3854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ED4246">
              <w:rPr>
                <w:lang w:val="ru-RU"/>
              </w:rPr>
              <w:t>Работа над сюжетной композицией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6EBE0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3B635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1F430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17C40" w14:textId="77777777" w:rsidR="006B3854" w:rsidRPr="00F25E8A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88088" w14:textId="77777777" w:rsidR="006B3854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06FE189D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8C5E8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D0E61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D4246">
              <w:rPr>
                <w:lang w:val="ru-RU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D6273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6ACFE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77698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D9BD4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00289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466AC468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30684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DDABB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Библейские темы в русском искусстве XIX 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D1D8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42F64C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FA02C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07474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05005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0339ACE9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D958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E74C0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Иконопись в истории русского искусства.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1A445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7BF97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DB322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E10CB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E715BB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0731C4CF" w14:textId="77777777" w:rsidTr="00230C9D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AB116D" w14:textId="77777777" w:rsidR="00DD0D48" w:rsidRPr="00B45F7F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45F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877EF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E0DE6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5816FC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680A3" w14:textId="77777777" w:rsidR="00DD0D48" w:rsidRDefault="00DD0D48" w:rsidP="00230C9D"/>
        </w:tc>
      </w:tr>
    </w:tbl>
    <w:p w14:paraId="1B57F9A4" w14:textId="77777777" w:rsidR="008935BB" w:rsidRPr="00DD0D48" w:rsidRDefault="008935BB" w:rsidP="00DD0D48">
      <w:pPr>
        <w:sectPr w:rsidR="008935BB" w:rsidRPr="00DD0D48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</w:sectPr>
      </w:pPr>
    </w:p>
    <w:p w14:paraId="1910C426" w14:textId="77777777" w:rsidR="00DD0D48" w:rsidRPr="00D2293B" w:rsidRDefault="00DD0D48" w:rsidP="00DD0D48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ПОУРОЧНОЕ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ПЛАНИРОВАНИЕ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7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14:paraId="7F4AB63C" w14:textId="77777777" w:rsidTr="00230C9D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41A8CB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5360E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7ADC5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253FA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C8FF0" w14:textId="77777777" w:rsidR="00DD0D48" w:rsidRDefault="00DD0D48" w:rsidP="00230C9D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DD0D48" w14:paraId="4CAF8D3E" w14:textId="77777777" w:rsidTr="006B3854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2A02" w14:textId="77777777" w:rsidR="00DD0D48" w:rsidRDefault="00DD0D48" w:rsidP="00230C9D"/>
        </w:tc>
        <w:tc>
          <w:tcPr>
            <w:tcW w:w="3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E85A4" w14:textId="77777777" w:rsidR="00DD0D48" w:rsidRDefault="00DD0D48" w:rsidP="00230C9D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9A23F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92112B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98700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BF73" w14:textId="77777777" w:rsidR="00DD0D48" w:rsidRDefault="00DD0D48" w:rsidP="00230C9D"/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7E50" w14:textId="77777777" w:rsidR="00DD0D48" w:rsidRDefault="00DD0D48" w:rsidP="00230C9D"/>
        </w:tc>
      </w:tr>
      <w:tr w:rsidR="006B3854" w14:paraId="7CEF5E6F" w14:textId="77777777" w:rsidTr="00230C9D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A569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9D619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010847">
              <w:rPr>
                <w:lang w:val="ru-RU"/>
              </w:rPr>
              <w:t>Архитектура — «каменная летопись» истории человечества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749BB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4842B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F3B91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CEA43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3FC35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784112E8" w14:textId="77777777" w:rsidTr="00230C9D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6B8B8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93001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010847">
              <w:rPr>
                <w:lang w:val="ru-RU"/>
              </w:rPr>
              <w:t>Основы построения композиции в конструктивных искусствах.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362F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78375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AD321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27899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956BC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0FE7FBDF" w14:textId="77777777" w:rsidTr="00230C9D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7F395A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82143" w14:textId="77777777" w:rsidR="006B3854" w:rsidRPr="00010847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Роль цвета в организации композиционного пространства.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0F304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794AD" w14:textId="77777777" w:rsidR="006B3854" w:rsidRDefault="006B3854" w:rsidP="006B3854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FA1D7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0A2A6" w14:textId="77777777" w:rsidR="006B3854" w:rsidRPr="00F25E8A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CA9B9" w14:textId="77777777" w:rsidR="006B3854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212C2C8E" w14:textId="77777777" w:rsidTr="00230C9D">
        <w:trPr>
          <w:trHeight w:hRule="exact" w:val="10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64F6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242B8" w14:textId="77777777" w:rsidR="006B3854" w:rsidRPr="00010847" w:rsidRDefault="006B3854" w:rsidP="006B385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010847">
              <w:rPr>
                <w:lang w:val="ru-RU"/>
              </w:rPr>
              <w:t>Шрифты и шрифтовая композиция в графическом дизайне.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66E2E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0D8C50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CBC59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2495F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58D58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28432CA8" w14:textId="77777777" w:rsidTr="00230C9D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61748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7FAE1" w14:textId="77777777" w:rsidR="006B3854" w:rsidRPr="00B45F7F" w:rsidRDefault="006B3854" w:rsidP="006B385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Логотип.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0356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E461A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44A6E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580F7D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70AB8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34EAC7A2" w14:textId="77777777" w:rsidTr="00230C9D">
        <w:trPr>
          <w:trHeight w:hRule="exact" w:val="19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14ED84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8BB8B" w14:textId="77777777" w:rsidR="006B3854" w:rsidRPr="00B45F7F" w:rsidRDefault="006B3854" w:rsidP="006B3854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Композиционные основы макетирования в графическом дизайне при соединении текста и изображения. Искусство плаката.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F8E1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C382A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39BA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A7C4FC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CFE0A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11C8F816" w14:textId="77777777" w:rsidTr="00230C9D">
        <w:trPr>
          <w:trHeight w:hRule="exact" w:val="12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97163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FAD25" w14:textId="77777777" w:rsidR="006B3854" w:rsidRPr="00010847" w:rsidRDefault="006B3854" w:rsidP="006B3854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010847">
              <w:rPr>
                <w:lang w:val="ru-RU"/>
              </w:rPr>
              <w:t>Многообразие форм графического дизайна. Дизайн книги и журнала.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2378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96D78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9613E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480C2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C6845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441D2E8E" w14:textId="77777777" w:rsidTr="00230C9D">
        <w:trPr>
          <w:trHeight w:hRule="exact" w:val="9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20F6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4B63C" w14:textId="77777777" w:rsidR="006B3854" w:rsidRPr="00010847" w:rsidRDefault="006B3854" w:rsidP="006B385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010847">
              <w:rPr>
                <w:lang w:val="ru-RU"/>
              </w:rPr>
              <w:t>От плоскостного изображения к объёмному макету.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FE5E7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39B0C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FE3D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39535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FC249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2C88EADC" w14:textId="77777777" w:rsidTr="00230C9D">
        <w:trPr>
          <w:trHeight w:hRule="exact" w:val="12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FD4BB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0C6EC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010847">
              <w:rPr>
                <w:lang w:val="ru-RU"/>
              </w:rPr>
              <w:t xml:space="preserve">Здание как сочетание различных объёмных форм. </w:t>
            </w:r>
            <w:proofErr w:type="spellStart"/>
            <w:r w:rsidRPr="00010847">
              <w:t>Конструкция</w:t>
            </w:r>
            <w:proofErr w:type="spellEnd"/>
            <w:r w:rsidRPr="00010847">
              <w:t xml:space="preserve">: </w:t>
            </w:r>
            <w:proofErr w:type="spellStart"/>
            <w:r w:rsidRPr="00010847">
              <w:t>часть</w:t>
            </w:r>
            <w:proofErr w:type="spellEnd"/>
            <w:r w:rsidRPr="00010847">
              <w:t xml:space="preserve"> и </w:t>
            </w:r>
            <w:proofErr w:type="spellStart"/>
            <w:r w:rsidRPr="00010847">
              <w:t>целое</w:t>
            </w:r>
            <w:proofErr w:type="spellEnd"/>
            <w:r w:rsidRPr="00010847"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C4664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5516E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1C066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F0849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D9C7C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7443D0C6" w14:textId="77777777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6BB09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21C30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010847">
              <w:rPr>
                <w:lang w:val="ru-RU"/>
              </w:rPr>
              <w:t>Макетирование объёмно-пространственных композиций.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0480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9537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5062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8F569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B7352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11953B96" w14:textId="77777777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D40C7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AEE14" w14:textId="77777777" w:rsidR="006B3854" w:rsidRPr="00B45F7F" w:rsidRDefault="006B3854" w:rsidP="006B3854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Эволюция архитектурных конструкций и роль эволюции строительных материалов.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C62A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1CEBB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48D8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6A40E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0540D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45637777" w14:textId="77777777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B9A3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74C8D" w14:textId="77777777" w:rsidR="00DD0D48" w:rsidRPr="00B45F7F" w:rsidRDefault="00DD0D48" w:rsidP="00230C9D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010847">
              <w:rPr>
                <w:lang w:val="ru-RU"/>
              </w:rPr>
              <w:t>Красота и целесообразность предметного мира.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095A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974F1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81C8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ABB10" w14:textId="77777777"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716D4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30402C49" w14:textId="77777777" w:rsidTr="00230C9D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AEFC4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CFC62" w14:textId="77777777" w:rsidR="00DD0D48" w:rsidRPr="00B45F7F" w:rsidRDefault="00DD0D48" w:rsidP="00230C9D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Форма, материал и функция бытового предмета.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B0EB3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FAD5E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A956F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3BC8E" w14:textId="77777777"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59E20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28EFAD56" w14:textId="77777777"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6B3854" w14:paraId="3E8F0DE7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D9744B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F0FA0" w14:textId="77777777" w:rsidR="006B3854" w:rsidRPr="00B45F7F" w:rsidRDefault="006B3854" w:rsidP="006B3854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Цвет в архитектуре и дизайне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1757AC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B468F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EDD81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45396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78466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22F77E7D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53063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DF4CB" w14:textId="77777777" w:rsidR="006B3854" w:rsidRPr="00B45F7F" w:rsidRDefault="006B3854" w:rsidP="006B3854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Макетирование объёмно-пространственных композиций.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4FDB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72E5F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AF63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A54239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A6A2A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6ACA6CDF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C41D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703C3" w14:textId="77777777" w:rsidR="006B3854" w:rsidRPr="001B46F2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B46F2">
              <w:rPr>
                <w:lang w:val="ru-RU"/>
              </w:rPr>
              <w:t>Образ и стиль материальной культуры прошлого.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8393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6CF1E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45BDC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4D5F8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17D22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69EFEE1F" w14:textId="77777777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F99F3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1F1B2" w14:textId="77777777" w:rsidR="006B3854" w:rsidRPr="001B46F2" w:rsidRDefault="006B3854" w:rsidP="006B3854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1FB3B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FB770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D1595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1FA6C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106D5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60F7D042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F05D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EBB46" w14:textId="77777777" w:rsidR="006B3854" w:rsidRPr="001B46F2" w:rsidRDefault="006B3854" w:rsidP="006B3854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1B46F2">
              <w:rPr>
                <w:lang w:val="ru-RU"/>
              </w:rPr>
              <w:t xml:space="preserve">Пути развития современной архитектуры и дизайна: город сегодня и </w:t>
            </w:r>
            <w:proofErr w:type="gramStart"/>
            <w:r w:rsidRPr="001B46F2">
              <w:rPr>
                <w:lang w:val="ru-RU"/>
              </w:rPr>
              <w:t>завтра..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36DE9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C3254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37A35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43E36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37A4E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68A47ADE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D7096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4E098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 w:rsidRPr="001B46F2">
              <w:t>Пространство</w:t>
            </w:r>
            <w:proofErr w:type="spellEnd"/>
            <w:r w:rsidRPr="001B46F2">
              <w:t xml:space="preserve"> </w:t>
            </w:r>
            <w:proofErr w:type="spellStart"/>
            <w:r w:rsidRPr="001B46F2">
              <w:t>городской</w:t>
            </w:r>
            <w:proofErr w:type="spellEnd"/>
            <w:r w:rsidRPr="001B46F2">
              <w:t xml:space="preserve"> </w:t>
            </w:r>
            <w:proofErr w:type="spellStart"/>
            <w:r w:rsidRPr="001B46F2">
              <w:t>среды</w:t>
            </w:r>
            <w:proofErr w:type="spellEnd"/>
            <w:r w:rsidRPr="001B46F2"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8E03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F66C4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6488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9C015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AB952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3B9E6AA8" w14:textId="77777777" w:rsidTr="00230C9D">
        <w:trPr>
          <w:trHeight w:hRule="exact" w:val="10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A8F1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F0850" w14:textId="77777777" w:rsidR="006B3854" w:rsidRPr="00B45F7F" w:rsidRDefault="006B3854" w:rsidP="006B385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1B46F2">
              <w:rPr>
                <w:lang w:val="ru-RU"/>
              </w:rPr>
              <w:t>Дизайн городской среды. Малые архитектурные формы.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EEB69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9E8D7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68E2B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8F072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D23A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0A09FE34" w14:textId="77777777" w:rsidTr="00230C9D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E7B75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31BD4" w14:textId="77777777" w:rsidR="006B3854" w:rsidRPr="00B45F7F" w:rsidRDefault="006B3854" w:rsidP="006B3854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1B46F2">
              <w:rPr>
                <w:lang w:val="ru-RU"/>
              </w:rPr>
              <w:t>Интерьер и предметный мир в доме.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F9C88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50BD0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2EE73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D27AFC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4DAC8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281AA98F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9D8AC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A18C6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B46F2">
              <w:rPr>
                <w:lang w:val="ru-RU"/>
              </w:rPr>
              <w:t>Природа и архитектура.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5390C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A6862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36E84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37B8B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7692D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5D191094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78DF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F2835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B46F2">
              <w:rPr>
                <w:lang w:val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6586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AA836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3E0F4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9D977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8887D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694FA183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DF08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25BEA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B46F2">
              <w:rPr>
                <w:lang w:val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D022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8DD27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8D71E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16B59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FF9D1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6FD589DE" w14:textId="77777777" w:rsidTr="00230C9D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40F95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069DAB" w14:textId="77777777" w:rsidR="006B3854" w:rsidRPr="00B45F7F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Функциональная планировка своего дома.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BA174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DD467" w14:textId="77777777" w:rsidR="006B3854" w:rsidRDefault="006B3854" w:rsidP="006B3854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A5799" w14:textId="77777777" w:rsidR="006B3854" w:rsidRDefault="006B3854" w:rsidP="006B3854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F5CCE" w14:textId="77777777" w:rsidR="006B3854" w:rsidRPr="00F25E8A" w:rsidRDefault="006B3854" w:rsidP="006B3854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8049B" w14:textId="77777777" w:rsidR="006B3854" w:rsidRDefault="006B3854" w:rsidP="006B3854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513F1CBC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7088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E0446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6A8F4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C62F9" w14:textId="77777777" w:rsidR="006B3854" w:rsidRDefault="006B3854" w:rsidP="006B3854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DA520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49F15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7B608" w14:textId="77777777" w:rsidR="006B3854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B3854" w14:paraId="152D783E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3E2B3D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DC649" w14:textId="77777777" w:rsidR="006B3854" w:rsidRPr="00B45F7F" w:rsidRDefault="006B3854" w:rsidP="006B385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Дизайн предметной среды в интерьере личного дома.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CB391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17B5F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6C01A" w14:textId="77777777" w:rsidR="006B3854" w:rsidRDefault="006B3854" w:rsidP="006B3854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4A86B" w14:textId="77777777" w:rsidR="006B3854" w:rsidRPr="00F25E8A" w:rsidRDefault="006B3854" w:rsidP="006B3854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20.03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DFE31" w14:textId="77777777" w:rsidR="006B3854" w:rsidRDefault="006B3854" w:rsidP="006B3854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14:paraId="538090F2" w14:textId="77777777" w:rsidTr="00230C9D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A9F38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ADFC3" w14:textId="77777777" w:rsidR="00DD0D48" w:rsidRPr="00B45F7F" w:rsidRDefault="00DD0D48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A548B">
              <w:rPr>
                <w:lang w:val="ru-RU"/>
              </w:rPr>
              <w:t>Создание многофункционального интерьера собственной комнаты.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7336D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CB28B" w14:textId="77777777" w:rsidR="00DD0D48" w:rsidRDefault="00DD0D48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A3F16" w14:textId="77777777" w:rsidR="00DD0D48" w:rsidRDefault="00DD0D48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2F87F" w14:textId="77777777" w:rsidR="00DD0D48" w:rsidRPr="006B3854" w:rsidRDefault="00DD0D48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4013F" w14:textId="77777777" w:rsidR="00DD0D48" w:rsidRDefault="00DD0D48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06458390" w14:textId="77777777"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8A46E2" w14:paraId="339A7A74" w14:textId="77777777" w:rsidTr="00230C9D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4D127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89499" w14:textId="77777777" w:rsidR="008A46E2" w:rsidRPr="00B45F7F" w:rsidRDefault="008A46E2" w:rsidP="00230C9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A548B">
              <w:rPr>
                <w:lang w:val="ru-RU"/>
              </w:rPr>
              <w:t>Дизайн и архитектура сада или приусадебного участка.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9535F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A060A4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85A9C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8BCC7" w14:textId="77777777"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F21A4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14:paraId="6F5FCC8B" w14:textId="77777777" w:rsidTr="00230C9D">
        <w:trPr>
          <w:trHeight w:hRule="exact" w:val="113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880DE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49E7E" w14:textId="77777777" w:rsidR="008A46E2" w:rsidRPr="00B45F7F" w:rsidRDefault="008A46E2" w:rsidP="00230C9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A548B">
              <w:rPr>
                <w:lang w:val="ru-RU"/>
              </w:rPr>
              <w:t>Композиционно-конструктивные принципы дизайна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0F314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A4604" w14:textId="77777777"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CFC1F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0DDB2" w14:textId="77777777"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5C47D" w14:textId="77777777" w:rsidR="008A46E2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14:paraId="28775517" w14:textId="77777777" w:rsidTr="00230C9D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6E83B" w14:textId="77777777" w:rsidR="008A46E2" w:rsidRDefault="008A46E2" w:rsidP="00230C9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80376" w14:textId="77777777" w:rsidR="008A46E2" w:rsidRPr="00B45F7F" w:rsidRDefault="008A46E2" w:rsidP="00230C9D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3A548B">
              <w:rPr>
                <w:lang w:val="ru-RU"/>
              </w:rPr>
              <w:t>Дизайн современной одежды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9B283" w14:textId="77777777" w:rsidR="008A46E2" w:rsidRDefault="008A46E2" w:rsidP="00230C9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233F7" w14:textId="77777777"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0658B" w14:textId="77777777" w:rsidR="008A46E2" w:rsidRDefault="008A46E2" w:rsidP="00230C9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46508" w14:textId="77777777" w:rsidR="008A46E2" w:rsidRPr="006B3854" w:rsidRDefault="008A46E2" w:rsidP="00230C9D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4AE15" w14:textId="77777777" w:rsidR="008A46E2" w:rsidRDefault="008A46E2" w:rsidP="00230C9D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14:paraId="3DFB7394" w14:textId="77777777" w:rsidTr="00230C9D">
        <w:trPr>
          <w:trHeight w:hRule="exact" w:val="10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0817B2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1ADF4" w14:textId="77777777" w:rsidR="008A46E2" w:rsidRPr="00B45F7F" w:rsidRDefault="008A46E2" w:rsidP="00230C9D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A548B">
              <w:rPr>
                <w:lang w:val="ru-RU"/>
              </w:rPr>
              <w:t>Образ человека и индивидуальное проектирование.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B3C82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D4362" w14:textId="77777777"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EDF9F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58225" w14:textId="77777777"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EA5CD" w14:textId="77777777" w:rsidR="008A46E2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14:paraId="43059B19" w14:textId="77777777" w:rsidTr="00230C9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DC0E4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DD9A6" w14:textId="77777777" w:rsidR="008A46E2" w:rsidRPr="00B45F7F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 xml:space="preserve">Грим и причёска в практике дизайна. </w:t>
            </w:r>
            <w:proofErr w:type="spellStart"/>
            <w:r w:rsidRPr="003A548B">
              <w:rPr>
                <w:lang w:val="ru-RU"/>
              </w:rPr>
              <w:t>Визажистика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381A8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1E765" w14:textId="77777777"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6CD9C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A8AD4" w14:textId="77777777"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CA07C" w14:textId="77777777" w:rsidR="008A46E2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14:paraId="0849D415" w14:textId="77777777" w:rsidTr="00230C9D">
        <w:trPr>
          <w:trHeight w:hRule="exact" w:val="10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BF735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78006" w14:textId="77777777" w:rsidR="008A46E2" w:rsidRPr="00B45F7F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06C50">
              <w:rPr>
                <w:lang w:val="ru-RU"/>
              </w:rPr>
              <w:t>«Изменение образа средствами внешней выразительности»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742DD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D0C92" w14:textId="77777777" w:rsidR="008A46E2" w:rsidRDefault="008A46E2" w:rsidP="00230C9D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839A5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84B67" w14:textId="77777777" w:rsidR="008A46E2" w:rsidRPr="006B3854" w:rsidRDefault="008A46E2" w:rsidP="00230C9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22.05.202</w:t>
            </w:r>
            <w:r w:rsidR="006B385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18DCE" w14:textId="77777777" w:rsidR="008A46E2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14:paraId="7F8DFEE3" w14:textId="77777777" w:rsidTr="00230C9D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59DE9B" w14:textId="77777777" w:rsidR="008A46E2" w:rsidRPr="00B45F7F" w:rsidRDefault="008A46E2" w:rsidP="00230C9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45F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DA3E4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55BE2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2E942" w14:textId="77777777" w:rsidR="008A46E2" w:rsidRDefault="008A46E2" w:rsidP="00230C9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B6211" w14:textId="77777777" w:rsidR="008A46E2" w:rsidRDefault="008A46E2" w:rsidP="00230C9D"/>
        </w:tc>
      </w:tr>
    </w:tbl>
    <w:p w14:paraId="05784D12" w14:textId="77777777" w:rsidR="008A46E2" w:rsidRDefault="008A46E2" w:rsidP="008A46E2">
      <w:pPr>
        <w:autoSpaceDE w:val="0"/>
        <w:autoSpaceDN w:val="0"/>
        <w:spacing w:after="0" w:line="14" w:lineRule="exact"/>
      </w:pPr>
    </w:p>
    <w:p w14:paraId="73314FBA" w14:textId="77777777" w:rsidR="008A46E2" w:rsidRDefault="008A46E2" w:rsidP="008A46E2">
      <w:pPr>
        <w:ind w:firstLine="720"/>
      </w:pPr>
    </w:p>
    <w:p w14:paraId="45CC8882" w14:textId="77777777" w:rsidR="00DD0D48" w:rsidRDefault="00DD0D48" w:rsidP="00DD0D48">
      <w:pPr>
        <w:sectPr w:rsidR="00DD0D48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</w:sectPr>
      </w:pPr>
    </w:p>
    <w:p w14:paraId="529DB978" w14:textId="77777777" w:rsidR="00DD0D48" w:rsidRDefault="00DD0D48" w:rsidP="00DD0D48">
      <w:pPr>
        <w:autoSpaceDE w:val="0"/>
        <w:autoSpaceDN w:val="0"/>
        <w:spacing w:after="66" w:line="220" w:lineRule="exact"/>
      </w:pPr>
    </w:p>
    <w:p w14:paraId="07E10D0F" w14:textId="77777777" w:rsidR="00DD0D48" w:rsidRDefault="00DD0D48" w:rsidP="00DD0D48"/>
    <w:p w14:paraId="5FBEB178" w14:textId="77777777" w:rsidR="00DD0D48" w:rsidRDefault="00DD0D48" w:rsidP="007A3ECE"/>
    <w:p w14:paraId="31AB2B33" w14:textId="77777777" w:rsidR="00DD0D48" w:rsidRPr="00DD0D48" w:rsidRDefault="00DD0D48" w:rsidP="00DD0D48">
      <w:pPr>
        <w:autoSpaceDE w:val="0"/>
        <w:autoSpaceDN w:val="0"/>
        <w:spacing w:after="0" w:line="230" w:lineRule="auto"/>
        <w:rPr>
          <w:lang w:val="ru-RU"/>
        </w:rPr>
      </w:pPr>
      <w:r w:rsidRPr="00DD0D4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14:paraId="0EA51EDE" w14:textId="77777777" w:rsidR="00DD0D48" w:rsidRPr="00DD0D48" w:rsidRDefault="00DD0D48" w:rsidP="00DD0D48">
      <w:pPr>
        <w:autoSpaceDE w:val="0"/>
        <w:autoSpaceDN w:val="0"/>
        <w:spacing w:before="346" w:after="0" w:line="230" w:lineRule="auto"/>
        <w:rPr>
          <w:lang w:val="ru-RU"/>
        </w:rPr>
      </w:pPr>
      <w:r w:rsidRPr="00DD0D48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6F9DEE3B" w14:textId="77777777" w:rsidR="00DD0D48" w:rsidRPr="003E2DF3" w:rsidRDefault="00DD0D48" w:rsidP="00DD0D48">
      <w:pPr>
        <w:autoSpaceDE w:val="0"/>
        <w:autoSpaceDN w:val="0"/>
        <w:spacing w:before="166"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 5 класс/Горяева Н. А., Островская О.В.; под редакцией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искусство.6класс/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Л.А. Искусство в жизни человека., под редакцией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Б.М.,-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М: Акционерное общество "издательство Просвещение".</w:t>
      </w:r>
    </w:p>
    <w:p w14:paraId="18C9477F" w14:textId="77777777" w:rsidR="00DD0D48" w:rsidRPr="003E2DF3" w:rsidRDefault="00DD0D48" w:rsidP="00DD0D48">
      <w:pPr>
        <w:autoSpaceDE w:val="0"/>
        <w:autoSpaceDN w:val="0"/>
        <w:spacing w:before="406" w:after="0" w:line="262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7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класс./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Питерских А.С., Гуров Г.Е., Дизайн и архитектура в жизни человека, под редакцией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Б.М. ,М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 Акционерное общество "издательство Просвещение".</w:t>
      </w:r>
    </w:p>
    <w:p w14:paraId="7CC88290" w14:textId="77777777" w:rsidR="00DD0D48" w:rsidRPr="003E2DF3" w:rsidRDefault="00DD0D48" w:rsidP="00DD0D48">
      <w:pPr>
        <w:autoSpaceDE w:val="0"/>
        <w:autoSpaceDN w:val="0"/>
        <w:spacing w:before="408" w:after="0" w:line="262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искусство.8класс/ Питерских А.С. Изобразительное искусство в театре, кино, на телевидении., под редакцией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Б.М. Акционерное общество "издательство Просвещение".</w:t>
      </w:r>
    </w:p>
    <w:p w14:paraId="3345CDB1" w14:textId="77777777" w:rsidR="00DD0D48" w:rsidRPr="003E2DF3" w:rsidRDefault="00DD0D48" w:rsidP="00DD0D48">
      <w:pPr>
        <w:autoSpaceDE w:val="0"/>
        <w:autoSpaceDN w:val="0"/>
        <w:spacing w:before="262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17F0D10D" w14:textId="77777777" w:rsidR="00DD0D48" w:rsidRPr="003E2DF3" w:rsidRDefault="00DD0D48" w:rsidP="00DD0D48">
      <w:pPr>
        <w:autoSpaceDE w:val="0"/>
        <w:autoSpaceDN w:val="0"/>
        <w:spacing w:before="166" w:after="0"/>
        <w:ind w:right="38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Горяева Н. А. Уроки изобразительного искусства. Декоративно-прикладное искусство в жизни человека. Поурочные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разработки. 5 класс / Н. А. Горяева; под ред. Б. М. Не-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менского. —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 :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2012. — 143 с. </w:t>
      </w:r>
    </w:p>
    <w:p w14:paraId="0C9099B8" w14:textId="77777777" w:rsidR="00DD0D48" w:rsidRPr="003E2DF3" w:rsidRDefault="00DD0D48" w:rsidP="00DD0D48">
      <w:pPr>
        <w:autoSpaceDE w:val="0"/>
        <w:autoSpaceDN w:val="0"/>
        <w:spacing w:before="406" w:after="0" w:line="271" w:lineRule="auto"/>
        <w:ind w:right="576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Уроки изобразительного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искусства. Искусство в жиз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ни человека. Поурочные разработки. 6 класс / [Л. А.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Не¬менская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, И. Б. Полякова, Т. А. Мухина, Т. С. </w:t>
      </w:r>
      <w:proofErr w:type="spellStart"/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Горбачев¬ская</w:t>
      </w:r>
      <w:proofErr w:type="spellEnd"/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]; под ред. Б. М.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. —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М. :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2012. — 159 с. </w:t>
      </w:r>
    </w:p>
    <w:p w14:paraId="2265F1F3" w14:textId="77777777" w:rsidR="00DD0D48" w:rsidRPr="003E2DF3" w:rsidRDefault="00DD0D48" w:rsidP="00DD0D48">
      <w:pPr>
        <w:autoSpaceDE w:val="0"/>
        <w:autoSpaceDN w:val="0"/>
        <w:spacing w:before="406" w:after="0" w:line="27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Гуров Г. Е. Уроки изобразительного искусства. Дизайн и </w:t>
      </w:r>
      <w:proofErr w:type="spellStart"/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архитек¬тура</w:t>
      </w:r>
      <w:proofErr w:type="spellEnd"/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 жизни человека. Поурочные разработки. 7 класс / Г. Е. Гуров, А. С.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Питерских ;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под ред. Б. М.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. —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М. :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2013. — 142 с. </w:t>
      </w:r>
    </w:p>
    <w:p w14:paraId="3BFFC368" w14:textId="77777777" w:rsidR="00DD0D48" w:rsidRPr="003E2DF3" w:rsidRDefault="00DD0D48" w:rsidP="00DD0D48">
      <w:pPr>
        <w:autoSpaceDE w:val="0"/>
        <w:autoSpaceDN w:val="0"/>
        <w:spacing w:before="406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Голицына В. Б.</w:t>
      </w:r>
    </w:p>
    <w:p w14:paraId="5DF8353C" w14:textId="77777777" w:rsidR="00DD0D48" w:rsidRPr="003E2DF3" w:rsidRDefault="00DD0D48" w:rsidP="00DD0D48">
      <w:pPr>
        <w:autoSpaceDE w:val="0"/>
        <w:autoSpaceDN w:val="0"/>
        <w:spacing w:before="70" w:after="0" w:line="27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Уроки изобразительного искусства. Изобразительное искусство в театре, кино, на телевидении. Поурочные разработки. 8 класс / В. Б. Голицына, А. С.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Питерских ;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под ред. Б. М.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. —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М. :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2014. — 173 с. </w:t>
      </w:r>
    </w:p>
    <w:p w14:paraId="161F3171" w14:textId="77777777" w:rsidR="00DD0D48" w:rsidRPr="003E2DF3" w:rsidRDefault="00DD0D48" w:rsidP="00DD0D48">
      <w:pPr>
        <w:autoSpaceDE w:val="0"/>
        <w:autoSpaceDN w:val="0"/>
        <w:spacing w:before="264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45B86C14" w14:textId="77777777" w:rsidR="00DD0D48" w:rsidRPr="003E2DF3" w:rsidRDefault="00DD0D48" w:rsidP="00DD0D48">
      <w:pPr>
        <w:autoSpaceDE w:val="0"/>
        <w:autoSpaceDN w:val="0"/>
        <w:spacing w:before="166" w:after="0" w:line="286" w:lineRule="auto"/>
        <w:ind w:right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Виртуальные музеи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googleartproject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Виртуальные туры по музеям мира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smallbay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Виртуальный музей живописи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virtualrm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spb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Русский музей: виртуальный филиал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louvre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historic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Лувр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artandphoto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"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Photo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 Галереи живописи и фото российских и зарубежных художников в жанрах: пейзаж, портрет, фэнтези, природа, ню и др. Возможность добавления собственной работы и статьи по искусству.</w:t>
      </w:r>
    </w:p>
    <w:p w14:paraId="4F1725AA" w14:textId="77777777" w:rsidR="00DD0D48" w:rsidRPr="003E2DF3" w:rsidRDefault="00DD0D48" w:rsidP="00DD0D48">
      <w:pPr>
        <w:autoSpaceDE w:val="0"/>
        <w:autoSpaceDN w:val="0"/>
        <w:spacing w:before="70" w:after="0" w:line="271" w:lineRule="auto"/>
        <w:ind w:right="28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roerich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Музей Рериха в Нью-Йорке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7.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virtualmuseum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Виртуальный музей России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8.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tours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kremlin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/#/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&amp;1_5 Виртуальное открытие Кремля в Москве.</w:t>
      </w:r>
    </w:p>
    <w:p w14:paraId="460CC1E6" w14:textId="77777777"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9.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culture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atlas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/526 Российский этнографический музей. Образы России.</w:t>
      </w:r>
    </w:p>
    <w:p w14:paraId="727777E8" w14:textId="77777777" w:rsidR="00DD0D48" w:rsidRDefault="00DD0D48" w:rsidP="00DD0D48">
      <w:pPr>
        <w:rPr>
          <w:lang w:val="ru-RU"/>
        </w:rPr>
      </w:pPr>
    </w:p>
    <w:p w14:paraId="6C3FF9F0" w14:textId="77777777" w:rsidR="00DD0D48" w:rsidRPr="003E2DF3" w:rsidRDefault="00DD0D48" w:rsidP="00DD0D48">
      <w:pPr>
        <w:autoSpaceDE w:val="0"/>
        <w:autoSpaceDN w:val="0"/>
        <w:spacing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Интернет-галереи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printdigital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Шедевры мировой живописи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arslonga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Галерея «</w:t>
      </w:r>
      <w:r>
        <w:rPr>
          <w:rFonts w:ascii="Times New Roman" w:eastAsia="Times New Roman" w:hAnsi="Times New Roman"/>
          <w:color w:val="000000"/>
          <w:sz w:val="24"/>
        </w:rPr>
        <w:t>ARS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LONGA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» Галерея своей главной задачей видит поиск и показ работ современных художников, творчество которых выражает настроения и духовные поиски нашего времени.</w:t>
      </w:r>
    </w:p>
    <w:p w14:paraId="6D64535C" w14:textId="77777777" w:rsidR="00DD0D48" w:rsidRPr="003E2DF3" w:rsidRDefault="00DD0D48" w:rsidP="00DD0D48">
      <w:pPr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artobject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gallery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Галерея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АРТ.объект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». Галерея не ограничивает себя узкими стилистическими или жанровыми рамками, а старается знакомить зрителя с разнообразными проявлениями современной арт-сцены.</w:t>
      </w:r>
    </w:p>
    <w:p w14:paraId="3CDEF545" w14:textId="77777777" w:rsidR="00DD0D48" w:rsidRPr="003E2DF3" w:rsidRDefault="00DD0D48" w:rsidP="00DD0D48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tanais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Шедевры Русской Живописи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gallerix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album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Hermitage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museum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hi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resolution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Галерея, картины известных художников.</w:t>
      </w:r>
    </w:p>
    <w:p w14:paraId="507433DA" w14:textId="77777777" w:rsidR="00DD0D48" w:rsidRPr="003E2DF3" w:rsidRDefault="00DD0D48" w:rsidP="00DD0D48">
      <w:pPr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gallerix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Ещё одна жемчужина интернета и прекрасная находка для тех, кто любит живопись!</w:t>
      </w:r>
    </w:p>
    <w:p w14:paraId="14F61F98" w14:textId="77777777"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7.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artlib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библиотека изобразительных искусств.</w:t>
      </w:r>
    </w:p>
    <w:p w14:paraId="4126C530" w14:textId="77777777" w:rsidR="00DD0D48" w:rsidRPr="003E2DF3" w:rsidRDefault="00DD0D48" w:rsidP="00DD0D48">
      <w:pPr>
        <w:autoSpaceDE w:val="0"/>
        <w:autoSpaceDN w:val="0"/>
        <w:spacing w:before="70"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Образовательные ресурсы в помощь учителю ИЗО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Единая Коллекция цифровых образовательных ресурсов для учреждений общего и начального профессионального образования. Методические материалы, тематические коллекции, программные средства для поддержки учебной деятельности и организации учебного процесса.</w:t>
      </w:r>
    </w:p>
    <w:p w14:paraId="07679A68" w14:textId="77777777" w:rsidR="00DD0D48" w:rsidRPr="003E2DF3" w:rsidRDefault="00DD0D48" w:rsidP="00DD0D48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fcior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Проект федерального центра информационно-образовательных ресурсов (ФЦИОР) направлен на распространение электронных образовательных ресурсов и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сервисов .</w:t>
      </w:r>
      <w:proofErr w:type="gramEnd"/>
    </w:p>
    <w:p w14:paraId="2C9B44B3" w14:textId="77777777" w:rsidR="00DD0D48" w:rsidRPr="003E2DF3" w:rsidRDefault="00DD0D48" w:rsidP="00DD0D48">
      <w:pPr>
        <w:autoSpaceDE w:val="0"/>
        <w:autoSpaceDN w:val="0"/>
        <w:spacing w:before="70" w:after="0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rusedu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izo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mhk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_41.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Документы и презентации для учителя ИЗО 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rusedu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member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17917.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mtdesign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archives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category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uroki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risovaniya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guashyu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Уроки рисования Марины Терешковой.</w:t>
      </w:r>
    </w:p>
    <w:p w14:paraId="5BA7545A" w14:textId="77777777"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classicmusicon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ago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Архив классической музыки. </w:t>
      </w:r>
    </w:p>
    <w:p w14:paraId="3D5BEBEB" w14:textId="77777777" w:rsidR="00DD0D48" w:rsidRPr="003E2DF3" w:rsidRDefault="00DD0D48" w:rsidP="00DD0D48">
      <w:pPr>
        <w:autoSpaceDE w:val="0"/>
        <w:autoSpaceDN w:val="0"/>
        <w:spacing w:before="70" w:after="0" w:line="283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Материалы по истории искусств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bibliotekar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rusIcon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Коллекция икон. Русская средневековая иконопись 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metodkabinet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TemKollekzii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NarodnyePromysly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Народные промыслы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openclass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node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/148163 Коллекция ссылок по изучению истории искусств для учителя ИЗО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arthistory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история искусств разных эпох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история искусств, начиная с первобытного человека.</w:t>
      </w:r>
    </w:p>
    <w:p w14:paraId="0A766D71" w14:textId="77777777" w:rsidR="00DD0D48" w:rsidRPr="003E2DF3" w:rsidRDefault="00DD0D48" w:rsidP="00DD0D48">
      <w:pPr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Учебно-методические материалы для учителя ИЗО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proshkolu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user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gridina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blog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/77898/ Урок ИЗО, 3 класс, Перчаточная кукла.</w:t>
      </w:r>
    </w:p>
    <w:p w14:paraId="7C513E12" w14:textId="77777777" w:rsidR="00DD0D48" w:rsidRPr="003E2DF3" w:rsidRDefault="00DD0D48" w:rsidP="00DD0D48">
      <w:pPr>
        <w:autoSpaceDE w:val="0"/>
        <w:autoSpaceDN w:val="0"/>
        <w:spacing w:before="70" w:after="0" w:line="271" w:lineRule="auto"/>
        <w:ind w:right="100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openclass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wiki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pages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/50648 Страничка учителя изобразительного искусства 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izorisunok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Уроки живописи акварелью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artap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galery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Женские портреты великих мастеров.</w:t>
      </w:r>
    </w:p>
    <w:p w14:paraId="53C73751" w14:textId="77777777"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paysage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арт- пейзаж.</w:t>
      </w:r>
    </w:p>
    <w:p w14:paraId="1CA20528" w14:textId="77777777" w:rsidR="00DD0D48" w:rsidRPr="003E2DF3" w:rsidRDefault="00DD0D48" w:rsidP="00DD0D48">
      <w:pPr>
        <w:autoSpaceDE w:val="0"/>
        <w:autoSpaceDN w:val="0"/>
        <w:spacing w:before="70" w:after="0" w:line="262" w:lineRule="auto"/>
        <w:ind w:right="3312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luntiki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blog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risunok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/745.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поэтапное рисование для детей 7.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kalyamalya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modules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myarticles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topics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php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?</w:t>
      </w:r>
    </w:p>
    <w:p w14:paraId="0EAC8422" w14:textId="77777777" w:rsidR="00DD0D48" w:rsidRDefault="00DD0D48" w:rsidP="00DD0D48">
      <w:pPr>
        <w:autoSpaceDE w:val="0"/>
        <w:autoSpaceDN w:val="0"/>
        <w:spacing w:before="70"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op=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listarticles&amp;topic_id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=4&amp;ob=6&amp;sn=20&amp;st=40 учимся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рисовать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</w:t>
      </w:r>
    </w:p>
    <w:p w14:paraId="0B55D376" w14:textId="77777777" w:rsidR="00DD0D48" w:rsidRDefault="00DD0D48" w:rsidP="00DD0D48"/>
    <w:p w14:paraId="769E17CD" w14:textId="77777777" w:rsidR="007A3ECE" w:rsidRDefault="007A3ECE" w:rsidP="007A3ECE"/>
    <w:p w14:paraId="2A040DAF" w14:textId="77777777" w:rsidR="007A3ECE" w:rsidRDefault="007A3ECE" w:rsidP="007A3ECE"/>
    <w:p w14:paraId="788DAFF0" w14:textId="77777777" w:rsidR="007A3ECE" w:rsidRDefault="007A3ECE" w:rsidP="007A3ECE"/>
    <w:p w14:paraId="6EA38152" w14:textId="77777777" w:rsidR="007A3ECE" w:rsidRDefault="007A3ECE" w:rsidP="007A3ECE"/>
    <w:p w14:paraId="11A51FCD" w14:textId="77777777" w:rsidR="007A3ECE" w:rsidRDefault="007A3ECE" w:rsidP="007A3ECE"/>
    <w:p w14:paraId="06C1BC70" w14:textId="77777777" w:rsidR="007A3ECE" w:rsidRDefault="007A3ECE" w:rsidP="007A3ECE"/>
    <w:p w14:paraId="5166DAAB" w14:textId="77777777" w:rsidR="007A3ECE" w:rsidRDefault="007A3ECE" w:rsidP="007A3ECE"/>
    <w:p w14:paraId="71DFC4FC" w14:textId="77777777" w:rsidR="00DD0D48" w:rsidRPr="00DD0D48" w:rsidRDefault="00DD0D48">
      <w:pPr>
        <w:sectPr w:rsidR="00DD0D48" w:rsidRPr="00DD0D48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</w:sectPr>
      </w:pPr>
    </w:p>
    <w:p w14:paraId="3094E2D8" w14:textId="77777777" w:rsidR="006850D0" w:rsidRPr="00C27C47" w:rsidRDefault="006850D0" w:rsidP="006850D0">
      <w:pPr>
        <w:autoSpaceDE w:val="0"/>
        <w:autoSpaceDN w:val="0"/>
        <w:spacing w:after="96" w:line="220" w:lineRule="exact"/>
      </w:pPr>
    </w:p>
    <w:p w14:paraId="5ACF5681" w14:textId="77777777" w:rsidR="006850D0" w:rsidRPr="00C27C47" w:rsidRDefault="006850D0" w:rsidP="006850D0">
      <w:pPr>
        <w:autoSpaceDE w:val="0"/>
        <w:autoSpaceDN w:val="0"/>
        <w:spacing w:after="96" w:line="220" w:lineRule="exact"/>
      </w:pPr>
    </w:p>
    <w:sectPr w:rsidR="006850D0" w:rsidRPr="00C27C47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83B27" w14:textId="77777777" w:rsidR="0019510F" w:rsidRDefault="0019510F" w:rsidP="00F15499">
      <w:pPr>
        <w:spacing w:after="0" w:line="240" w:lineRule="auto"/>
      </w:pPr>
      <w:r>
        <w:separator/>
      </w:r>
    </w:p>
  </w:endnote>
  <w:endnote w:type="continuationSeparator" w:id="0">
    <w:p w14:paraId="15DBFB46" w14:textId="77777777" w:rsidR="0019510F" w:rsidRDefault="0019510F" w:rsidP="00F15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748D4" w14:textId="77777777" w:rsidR="0019510F" w:rsidRDefault="0019510F" w:rsidP="00F15499">
      <w:pPr>
        <w:spacing w:after="0" w:line="240" w:lineRule="auto"/>
      </w:pPr>
      <w:r>
        <w:separator/>
      </w:r>
    </w:p>
  </w:footnote>
  <w:footnote w:type="continuationSeparator" w:id="0">
    <w:p w14:paraId="1287079C" w14:textId="77777777" w:rsidR="0019510F" w:rsidRDefault="0019510F" w:rsidP="00F15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8222F4"/>
    <w:multiLevelType w:val="hybridMultilevel"/>
    <w:tmpl w:val="5B68FB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E667DE"/>
    <w:multiLevelType w:val="hybridMultilevel"/>
    <w:tmpl w:val="E7043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72112"/>
    <w:multiLevelType w:val="hybridMultilevel"/>
    <w:tmpl w:val="A12A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809B3"/>
    <w:multiLevelType w:val="hybridMultilevel"/>
    <w:tmpl w:val="4C1AFD5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5F43DD4"/>
    <w:multiLevelType w:val="hybridMultilevel"/>
    <w:tmpl w:val="77FCA0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8A757F2"/>
    <w:multiLevelType w:val="hybridMultilevel"/>
    <w:tmpl w:val="6F5457B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CFC7A9E"/>
    <w:multiLevelType w:val="hybridMultilevel"/>
    <w:tmpl w:val="99D4C4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021DC7"/>
    <w:multiLevelType w:val="hybridMultilevel"/>
    <w:tmpl w:val="006ED3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4C93964"/>
    <w:multiLevelType w:val="hybridMultilevel"/>
    <w:tmpl w:val="CF08E4CE"/>
    <w:lvl w:ilvl="0" w:tplc="6A4EA13A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1509444441">
    <w:abstractNumId w:val="8"/>
  </w:num>
  <w:num w:numId="2" w16cid:durableId="1669677487">
    <w:abstractNumId w:val="6"/>
  </w:num>
  <w:num w:numId="3" w16cid:durableId="845824028">
    <w:abstractNumId w:val="5"/>
  </w:num>
  <w:num w:numId="4" w16cid:durableId="557473161">
    <w:abstractNumId w:val="4"/>
  </w:num>
  <w:num w:numId="5" w16cid:durableId="1843201480">
    <w:abstractNumId w:val="7"/>
  </w:num>
  <w:num w:numId="6" w16cid:durableId="658071496">
    <w:abstractNumId w:val="3"/>
  </w:num>
  <w:num w:numId="7" w16cid:durableId="1006328816">
    <w:abstractNumId w:val="2"/>
  </w:num>
  <w:num w:numId="8" w16cid:durableId="1035352305">
    <w:abstractNumId w:val="1"/>
  </w:num>
  <w:num w:numId="9" w16cid:durableId="1739133826">
    <w:abstractNumId w:val="0"/>
  </w:num>
  <w:num w:numId="10" w16cid:durableId="808523392">
    <w:abstractNumId w:val="16"/>
  </w:num>
  <w:num w:numId="11" w16cid:durableId="1454178737">
    <w:abstractNumId w:val="9"/>
  </w:num>
  <w:num w:numId="12" w16cid:durableId="827594892">
    <w:abstractNumId w:val="13"/>
  </w:num>
  <w:num w:numId="13" w16cid:durableId="1674528521">
    <w:abstractNumId w:val="14"/>
  </w:num>
  <w:num w:numId="14" w16cid:durableId="903683468">
    <w:abstractNumId w:val="17"/>
  </w:num>
  <w:num w:numId="15" w16cid:durableId="1075125147">
    <w:abstractNumId w:val="12"/>
  </w:num>
  <w:num w:numId="16" w16cid:durableId="610016956">
    <w:abstractNumId w:val="11"/>
  </w:num>
  <w:num w:numId="17" w16cid:durableId="267930808">
    <w:abstractNumId w:val="10"/>
  </w:num>
  <w:num w:numId="18" w16cid:durableId="923598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2273"/>
    <w:rsid w:val="0015074B"/>
    <w:rsid w:val="0019510F"/>
    <w:rsid w:val="0029639D"/>
    <w:rsid w:val="002B2AB4"/>
    <w:rsid w:val="0031431E"/>
    <w:rsid w:val="00326F90"/>
    <w:rsid w:val="003C09B0"/>
    <w:rsid w:val="003E2DF3"/>
    <w:rsid w:val="003F38C7"/>
    <w:rsid w:val="004C3460"/>
    <w:rsid w:val="004E2F91"/>
    <w:rsid w:val="005029ED"/>
    <w:rsid w:val="00562E77"/>
    <w:rsid w:val="00573324"/>
    <w:rsid w:val="005C71EC"/>
    <w:rsid w:val="0068197F"/>
    <w:rsid w:val="006850D0"/>
    <w:rsid w:val="006B3854"/>
    <w:rsid w:val="006D579F"/>
    <w:rsid w:val="007A3ECE"/>
    <w:rsid w:val="00816D28"/>
    <w:rsid w:val="008415DA"/>
    <w:rsid w:val="008537EF"/>
    <w:rsid w:val="008810B5"/>
    <w:rsid w:val="008935BB"/>
    <w:rsid w:val="008A46E2"/>
    <w:rsid w:val="00A3190A"/>
    <w:rsid w:val="00A5102B"/>
    <w:rsid w:val="00A82910"/>
    <w:rsid w:val="00AA1D8D"/>
    <w:rsid w:val="00AA47E0"/>
    <w:rsid w:val="00AF4089"/>
    <w:rsid w:val="00B47730"/>
    <w:rsid w:val="00B66C5C"/>
    <w:rsid w:val="00B72BB7"/>
    <w:rsid w:val="00B87D42"/>
    <w:rsid w:val="00C27C47"/>
    <w:rsid w:val="00CB0664"/>
    <w:rsid w:val="00DD0D48"/>
    <w:rsid w:val="00EF28C8"/>
    <w:rsid w:val="00F15499"/>
    <w:rsid w:val="00F25E8A"/>
    <w:rsid w:val="00F5600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D88348"/>
  <w14:defaultImageDpi w14:val="300"/>
  <w15:docId w15:val="{6E398C0D-AF0B-40E9-A7BF-F5DCD7D0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A3190A"/>
    <w:rPr>
      <w:color w:val="0000FF" w:themeColor="hyperlink"/>
      <w:u w:val="single"/>
    </w:rPr>
  </w:style>
  <w:style w:type="character" w:styleId="aff9">
    <w:name w:val="Unresolved Mention"/>
    <w:basedOn w:val="a2"/>
    <w:uiPriority w:val="99"/>
    <w:semiHidden/>
    <w:unhideWhenUsed/>
    <w:rsid w:val="00A31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878/start/308911/" TargetMode="External"/><Relationship Id="rId18" Type="http://schemas.openxmlformats.org/officeDocument/2006/relationships/hyperlink" Target="https://www.youtube.com/watch?v=KqJ8rb57ynM&amp;feature=emb_logo" TargetMode="External"/><Relationship Id="rId26" Type="http://schemas.openxmlformats.org/officeDocument/2006/relationships/hyperlink" Target="https://resh.edu.ru/subject/lesson/7885/start/294213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NwBa-_Zd_vY&amp;feature=emb_logo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lesson/7877/start/277317/" TargetMode="External"/><Relationship Id="rId17" Type="http://schemas.openxmlformats.org/officeDocument/2006/relationships/hyperlink" Target="https://resh.edu.ru/subject/lesson/7881/start/277373/" TargetMode="External"/><Relationship Id="rId25" Type="http://schemas.openxmlformats.org/officeDocument/2006/relationships/hyperlink" Target="https://www.youtube.com/watch?v=CLSna34q9Mk&amp;feature=emb_logo" TargetMode="External"/><Relationship Id="rId33" Type="http://schemas.openxmlformats.org/officeDocument/2006/relationships/hyperlink" Target="https://resh.edu.ru/subject/lesson/7890/start/27758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891/start/308967/" TargetMode="External"/><Relationship Id="rId20" Type="http://schemas.openxmlformats.org/officeDocument/2006/relationships/hyperlink" Target="https://www.youtube.com/watch?v=_KZVuYcQ8gk&amp;feature=emb_logo" TargetMode="External"/><Relationship Id="rId29" Type="http://schemas.openxmlformats.org/officeDocument/2006/relationships/hyperlink" Target="https://resh.edu.ru/subject/lesson/7892/start/31387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7877/start/277317/" TargetMode="External"/><Relationship Id="rId24" Type="http://schemas.openxmlformats.org/officeDocument/2006/relationships/hyperlink" Target="https://www.youtube.com/watch?v=HZxpdMVkZM0&amp;feature=emb_logo" TargetMode="External"/><Relationship Id="rId32" Type="http://schemas.openxmlformats.org/officeDocument/2006/relationships/hyperlink" Target="https://resh.edu.ru/subject/lesson/7890/start/27758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879/start/308939/" TargetMode="External"/><Relationship Id="rId23" Type="http://schemas.openxmlformats.org/officeDocument/2006/relationships/hyperlink" Target="https://www.youtube.com/watch?v=CLSna34q9Mk&amp;feature=emb_logo" TargetMode="External"/><Relationship Id="rId28" Type="http://schemas.openxmlformats.org/officeDocument/2006/relationships/hyperlink" Target="https://resh.edu.ru/subject/lesson/7887/start/277489/" TargetMode="External"/><Relationship Id="rId10" Type="http://schemas.openxmlformats.org/officeDocument/2006/relationships/hyperlink" Target="https://resh.edu.ru/subject/lesson/7877/start/277317/" TargetMode="External"/><Relationship Id="rId19" Type="http://schemas.openxmlformats.org/officeDocument/2006/relationships/hyperlink" Target="https://resh.edu.ru/subject/lesson/7881/start/277373/" TargetMode="External"/><Relationship Id="rId31" Type="http://schemas.openxmlformats.org/officeDocument/2006/relationships/hyperlink" Target="https://resh.edu.ru/subject/lesson/7890/start/277585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876/start/313843/" TargetMode="External"/><Relationship Id="rId14" Type="http://schemas.openxmlformats.org/officeDocument/2006/relationships/hyperlink" Target="https://resh.edu.ru/subject/lesson/7878/start/308911/" TargetMode="External"/><Relationship Id="rId22" Type="http://schemas.openxmlformats.org/officeDocument/2006/relationships/hyperlink" Target="https://www.youtube.com/watch?v=DWNAdW8YovQ&amp;feature=emb_logo" TargetMode="External"/><Relationship Id="rId27" Type="http://schemas.openxmlformats.org/officeDocument/2006/relationships/hyperlink" Target="https://www.youtube.com/watch?v=gh3i5n2FXZ0" TargetMode="External"/><Relationship Id="rId30" Type="http://schemas.openxmlformats.org/officeDocument/2006/relationships/hyperlink" Target="https://resh.edu.ru/subject/lesson/7892/start/313871/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resh.edu.ru/subject/lesson/7876/start/31384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0CE203-E5DD-4D34-B259-E161AF571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74</Pages>
  <Words>25519</Words>
  <Characters>145462</Characters>
  <Application>Microsoft Office Word</Application>
  <DocSecurity>0</DocSecurity>
  <Lines>1212</Lines>
  <Paragraphs>341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170640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Administrator</cp:lastModifiedBy>
  <cp:revision>12</cp:revision>
  <dcterms:created xsi:type="dcterms:W3CDTF">2013-12-23T23:15:00Z</dcterms:created>
  <dcterms:modified xsi:type="dcterms:W3CDTF">2026-06-13T16:46:00Z</dcterms:modified>
  <cp:category/>
</cp:coreProperties>
</file>